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591513DC" w:rsidR="00BF7F06" w:rsidRPr="004B25B5" w:rsidRDefault="00D86BB9" w:rsidP="009E4AB7">
      <w:pPr>
        <w:rPr>
          <w:rFonts w:ascii="Calibri" w:hAnsi="Calibri" w:cs="Calibri"/>
          <w:b/>
          <w:bCs/>
          <w:sz w:val="26"/>
          <w:szCs w:val="26"/>
        </w:rPr>
      </w:pPr>
      <w:r>
        <w:rPr>
          <w:rFonts w:ascii="Calibri" w:hAnsi="Calibri" w:cs="Calibri"/>
          <w:b/>
          <w:bCs/>
          <w:sz w:val="26"/>
          <w:szCs w:val="26"/>
        </w:rPr>
        <w:t>Doubters Welcome</w:t>
      </w:r>
    </w:p>
    <w:p w14:paraId="2CDC2AFF" w14:textId="4F9446A8" w:rsidR="007A6325" w:rsidRPr="004B25B5" w:rsidRDefault="00D86BB9" w:rsidP="009E4AB7">
      <w:pPr>
        <w:rPr>
          <w:rFonts w:ascii="Calibri" w:hAnsi="Calibri" w:cs="Calibri"/>
          <w:b/>
          <w:bCs/>
          <w:sz w:val="26"/>
          <w:szCs w:val="26"/>
        </w:rPr>
      </w:pPr>
      <w:r>
        <w:rPr>
          <w:rFonts w:ascii="Calibri" w:hAnsi="Calibri" w:cs="Calibri"/>
          <w:b/>
          <w:bCs/>
          <w:sz w:val="26"/>
          <w:szCs w:val="26"/>
        </w:rPr>
        <w:t>Unbelievable</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1</w:t>
      </w:r>
      <w:r w:rsidR="00B940D4">
        <w:rPr>
          <w:rFonts w:ascii="Calibri" w:hAnsi="Calibri" w:cs="Calibri"/>
          <w:b/>
          <w:bCs/>
          <w:sz w:val="26"/>
          <w:szCs w:val="26"/>
        </w:rPr>
        <w:t xml:space="preserve"> </w:t>
      </w:r>
      <w:r w:rsidR="00C01D01">
        <w:rPr>
          <w:rFonts w:ascii="Calibri" w:hAnsi="Calibri" w:cs="Calibri"/>
          <w:b/>
          <w:bCs/>
          <w:sz w:val="26"/>
          <w:szCs w:val="26"/>
        </w:rPr>
        <w:t xml:space="preserve">of </w:t>
      </w:r>
      <w:r>
        <w:rPr>
          <w:rFonts w:ascii="Calibri" w:hAnsi="Calibri" w:cs="Calibri"/>
          <w:b/>
          <w:bCs/>
          <w:sz w:val="26"/>
          <w:szCs w:val="26"/>
        </w:rPr>
        <w:t>3</w:t>
      </w:r>
      <w:r w:rsidR="00C01D01">
        <w:rPr>
          <w:rFonts w:ascii="Calibri" w:hAnsi="Calibri" w:cs="Calibri"/>
          <w:b/>
          <w:bCs/>
          <w:sz w:val="26"/>
          <w:szCs w:val="26"/>
        </w:rPr>
        <w:t>)</w:t>
      </w:r>
    </w:p>
    <w:p w14:paraId="156A3DE0" w14:textId="5BF8DA87" w:rsidR="007A6325" w:rsidRPr="004B25B5" w:rsidRDefault="00D86BB9" w:rsidP="009E4AB7">
      <w:pPr>
        <w:rPr>
          <w:rFonts w:ascii="Calibri" w:hAnsi="Calibri" w:cs="Calibri"/>
          <w:b/>
          <w:bCs/>
          <w:sz w:val="26"/>
          <w:szCs w:val="26"/>
        </w:rPr>
      </w:pPr>
      <w:r>
        <w:rPr>
          <w:rFonts w:ascii="Calibri" w:hAnsi="Calibri" w:cs="Calibri"/>
          <w:b/>
          <w:bCs/>
          <w:sz w:val="26"/>
          <w:szCs w:val="26"/>
        </w:rPr>
        <w:t>Luke 24:36-53</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081F7C89" w14:textId="48B7F776" w:rsidR="00D86BB9" w:rsidRPr="00D86BB9" w:rsidRDefault="00D86BB9" w:rsidP="00D86BB9">
      <w:pPr>
        <w:spacing w:line="276" w:lineRule="auto"/>
        <w:rPr>
          <w:rFonts w:ascii="Calibri" w:hAnsi="Calibri"/>
        </w:rPr>
      </w:pPr>
      <w:r w:rsidRPr="00D86BB9">
        <w:rPr>
          <w:rFonts w:ascii="Calibri" w:hAnsi="Calibri"/>
        </w:rPr>
        <w:t xml:space="preserve">It’s great to share this Easter Sunday morning with you. The resurrection of Jesus is the cornerstone of the Christian faith. The Christian faith is the only religion that teaches that its founder died and rose again. That separates the </w:t>
      </w:r>
      <w:proofErr w:type="spellStart"/>
      <w:r w:rsidRPr="00D86BB9">
        <w:rPr>
          <w:rFonts w:ascii="Calibri" w:hAnsi="Calibri"/>
        </w:rPr>
        <w:t>Christian</w:t>
      </w:r>
      <w:r w:rsidR="00010A88">
        <w:rPr>
          <w:rFonts w:ascii="Calibri" w:hAnsi="Calibri"/>
        </w:rPr>
        <w:t>iaty</w:t>
      </w:r>
      <w:proofErr w:type="spellEnd"/>
      <w:r w:rsidRPr="00D86BB9">
        <w:rPr>
          <w:rFonts w:ascii="Calibri" w:hAnsi="Calibri"/>
        </w:rPr>
        <w:t xml:space="preserve"> from every other faith in the world. If Jesus truly did rise from the grave, it is the greatest news of all. Peace has come to humanity. </w:t>
      </w:r>
      <w:r w:rsidR="00F05A92">
        <w:rPr>
          <w:rFonts w:ascii="Calibri" w:hAnsi="Calibri"/>
        </w:rPr>
        <w:t xml:space="preserve">Our sins have been forgiven. </w:t>
      </w:r>
      <w:r w:rsidRPr="00D86BB9">
        <w:rPr>
          <w:rFonts w:ascii="Calibri" w:hAnsi="Calibri"/>
        </w:rPr>
        <w:t xml:space="preserve">We </w:t>
      </w:r>
      <w:proofErr w:type="gramStart"/>
      <w:r w:rsidRPr="00D86BB9">
        <w:rPr>
          <w:rFonts w:ascii="Calibri" w:hAnsi="Calibri"/>
        </w:rPr>
        <w:t>have the opportunity to</w:t>
      </w:r>
      <w:proofErr w:type="gramEnd"/>
      <w:r w:rsidRPr="00D86BB9">
        <w:rPr>
          <w:rFonts w:ascii="Calibri" w:hAnsi="Calibri"/>
        </w:rPr>
        <w:t xml:space="preserve"> feel God's love in our heart. </w:t>
      </w:r>
    </w:p>
    <w:p w14:paraId="3AF9552F" w14:textId="77777777" w:rsidR="00D86BB9" w:rsidRPr="00D86BB9" w:rsidRDefault="00D86BB9" w:rsidP="00D86BB9">
      <w:pPr>
        <w:spacing w:line="276" w:lineRule="auto"/>
        <w:rPr>
          <w:rFonts w:ascii="Calibri" w:hAnsi="Calibri"/>
        </w:rPr>
      </w:pPr>
    </w:p>
    <w:p w14:paraId="0A45B582" w14:textId="77777777" w:rsidR="00D86BB9" w:rsidRPr="00D86BB9" w:rsidRDefault="00D86BB9" w:rsidP="00D86BB9">
      <w:pPr>
        <w:spacing w:line="276" w:lineRule="auto"/>
        <w:rPr>
          <w:rFonts w:ascii="Calibri" w:hAnsi="Calibri"/>
        </w:rPr>
      </w:pPr>
      <w:r w:rsidRPr="00D86BB9">
        <w:rPr>
          <w:rFonts w:ascii="Calibri" w:hAnsi="Calibri"/>
        </w:rPr>
        <w:t xml:space="preserve">But not everybody believes in the resurrection of Christ. I'm starting a series that I'm continuing over the next few weeks called “Doubters Welcome” where we're looking at the subject of doubt. </w:t>
      </w:r>
    </w:p>
    <w:p w14:paraId="2F50F001" w14:textId="77777777" w:rsidR="00D86BB9" w:rsidRPr="00D86BB9" w:rsidRDefault="00D86BB9" w:rsidP="00D86BB9">
      <w:pPr>
        <w:spacing w:line="276" w:lineRule="auto"/>
        <w:rPr>
          <w:rFonts w:ascii="Calibri" w:hAnsi="Calibri"/>
        </w:rPr>
      </w:pPr>
    </w:p>
    <w:p w14:paraId="4F141D8B" w14:textId="770AF128" w:rsidR="00D86BB9" w:rsidRPr="00D86BB9" w:rsidRDefault="00D86BB9" w:rsidP="00D86BB9">
      <w:pPr>
        <w:spacing w:line="276" w:lineRule="auto"/>
        <w:rPr>
          <w:rFonts w:ascii="Calibri" w:hAnsi="Calibri"/>
        </w:rPr>
      </w:pPr>
      <w:r w:rsidRPr="00D86BB9">
        <w:rPr>
          <w:rFonts w:ascii="Calibri" w:hAnsi="Calibri"/>
        </w:rPr>
        <w:t xml:space="preserve">When you think about the Easter story, it's easy to assume that everyone believed. But in reality, many of the people that interacted with Jesus were very slow to embrace His resurrection. I want to talk to you about how God moves us from doubt to faith. </w:t>
      </w:r>
      <w:r w:rsidR="00AD2552">
        <w:rPr>
          <w:rFonts w:ascii="Calibri" w:hAnsi="Calibri"/>
        </w:rPr>
        <w:t>Let’s</w:t>
      </w:r>
      <w:r w:rsidR="00010A88">
        <w:rPr>
          <w:rFonts w:ascii="Calibri" w:hAnsi="Calibri"/>
        </w:rPr>
        <w:t xml:space="preserve"> </w:t>
      </w:r>
      <w:r w:rsidRPr="00D86BB9">
        <w:rPr>
          <w:rFonts w:ascii="Calibri" w:hAnsi="Calibri"/>
        </w:rPr>
        <w:t xml:space="preserve">look at Luke 24. </w:t>
      </w:r>
    </w:p>
    <w:p w14:paraId="51BE4CC4" w14:textId="77777777" w:rsidR="00D86BB9" w:rsidRPr="00D86BB9" w:rsidRDefault="00D86BB9" w:rsidP="00D86BB9">
      <w:pPr>
        <w:spacing w:line="276" w:lineRule="auto"/>
        <w:rPr>
          <w:rFonts w:ascii="Calibri" w:hAnsi="Calibri"/>
        </w:rPr>
      </w:pPr>
    </w:p>
    <w:p w14:paraId="0C93CAEE" w14:textId="0E62BABD" w:rsidR="00D86BB9" w:rsidRPr="00D86BB9" w:rsidRDefault="00010A88" w:rsidP="00D86BB9">
      <w:pPr>
        <w:spacing w:line="276" w:lineRule="auto"/>
        <w:rPr>
          <w:rFonts w:ascii="Calibri" w:hAnsi="Calibri"/>
        </w:rPr>
      </w:pPr>
      <w:r>
        <w:rPr>
          <w:rFonts w:ascii="Calibri" w:hAnsi="Calibri"/>
        </w:rPr>
        <w:t>Did you hear</w:t>
      </w:r>
      <w:r w:rsidR="00D86BB9" w:rsidRPr="00D86BB9">
        <w:rPr>
          <w:rFonts w:ascii="Calibri" w:hAnsi="Calibri"/>
        </w:rPr>
        <w:t xml:space="preserve"> about the DePaul University graduate student named Hemant Mehta</w:t>
      </w:r>
      <w:r w:rsidR="0012208A">
        <w:rPr>
          <w:rFonts w:ascii="Calibri" w:hAnsi="Calibri"/>
        </w:rPr>
        <w:t>?</w:t>
      </w:r>
      <w:r w:rsidR="00D86BB9" w:rsidRPr="00D86BB9">
        <w:rPr>
          <w:rFonts w:ascii="Calibri" w:hAnsi="Calibri"/>
        </w:rPr>
        <w:t xml:space="preserve"> </w:t>
      </w:r>
      <w:proofErr w:type="gramStart"/>
      <w:r w:rsidR="00D86BB9" w:rsidRPr="00D86BB9">
        <w:rPr>
          <w:rFonts w:ascii="Calibri" w:hAnsi="Calibri"/>
        </w:rPr>
        <w:t>A number of</w:t>
      </w:r>
      <w:proofErr w:type="gramEnd"/>
      <w:r w:rsidR="00D86BB9" w:rsidRPr="00D86BB9">
        <w:rPr>
          <w:rFonts w:ascii="Calibri" w:hAnsi="Calibri"/>
        </w:rPr>
        <w:t xml:space="preserve"> years ago he auctioned his soul on eBay. </w:t>
      </w:r>
      <w:r w:rsidR="00AD2552">
        <w:rPr>
          <w:rFonts w:ascii="Calibri" w:hAnsi="Calibri"/>
        </w:rPr>
        <w:t xml:space="preserve">He didn’t believe in the resurrection of Christ or the Bible but was open to learning more. </w:t>
      </w:r>
      <w:r w:rsidR="00D86BB9" w:rsidRPr="00D86BB9">
        <w:rPr>
          <w:rFonts w:ascii="Calibri" w:hAnsi="Calibri"/>
        </w:rPr>
        <w:t>On</w:t>
      </w:r>
      <w:r>
        <w:rPr>
          <w:rFonts w:ascii="Calibri" w:hAnsi="Calibri"/>
        </w:rPr>
        <w:t xml:space="preserve">e day he posted an </w:t>
      </w:r>
      <w:proofErr w:type="spellStart"/>
      <w:r>
        <w:rPr>
          <w:rFonts w:ascii="Calibri" w:hAnsi="Calibri"/>
        </w:rPr>
        <w:t>Ebay</w:t>
      </w:r>
      <w:proofErr w:type="spellEnd"/>
      <w:r>
        <w:rPr>
          <w:rFonts w:ascii="Calibri" w:hAnsi="Calibri"/>
        </w:rPr>
        <w:t xml:space="preserve"> add </w:t>
      </w:r>
      <w:r w:rsidR="00AD2552">
        <w:rPr>
          <w:rFonts w:ascii="Calibri" w:hAnsi="Calibri"/>
        </w:rPr>
        <w:t>agree</w:t>
      </w:r>
      <w:r>
        <w:rPr>
          <w:rFonts w:ascii="Calibri" w:hAnsi="Calibri"/>
        </w:rPr>
        <w:t>ing</w:t>
      </w:r>
      <w:r w:rsidR="00AD2552">
        <w:rPr>
          <w:rFonts w:ascii="Calibri" w:hAnsi="Calibri"/>
        </w:rPr>
        <w:t xml:space="preserve"> to attend 1 hour of church</w:t>
      </w:r>
      <w:r w:rsidR="00D86BB9" w:rsidRPr="00D86BB9">
        <w:rPr>
          <w:rFonts w:ascii="Calibri" w:hAnsi="Calibri"/>
        </w:rPr>
        <w:t xml:space="preserve"> for every $10 </w:t>
      </w:r>
      <w:r w:rsidR="00AD2552">
        <w:rPr>
          <w:rFonts w:ascii="Calibri" w:hAnsi="Calibri"/>
        </w:rPr>
        <w:t>bid.</w:t>
      </w:r>
      <w:r w:rsidR="00D86BB9" w:rsidRPr="00D86BB9">
        <w:rPr>
          <w:rFonts w:ascii="Calibri" w:hAnsi="Calibri"/>
        </w:rPr>
        <w:t xml:space="preserve"> Evangelical Christians got super excited about this. </w:t>
      </w:r>
      <w:r w:rsidR="00804DAF">
        <w:rPr>
          <w:rFonts w:ascii="Calibri" w:hAnsi="Calibri"/>
        </w:rPr>
        <w:t xml:space="preserve">Many </w:t>
      </w:r>
      <w:r w:rsidR="00D86BB9" w:rsidRPr="00D86BB9">
        <w:rPr>
          <w:rFonts w:ascii="Calibri" w:hAnsi="Calibri"/>
        </w:rPr>
        <w:t xml:space="preserve">went on eBay and </w:t>
      </w:r>
      <w:r w:rsidR="00804DAF">
        <w:rPr>
          <w:rFonts w:ascii="Calibri" w:hAnsi="Calibri"/>
        </w:rPr>
        <w:t xml:space="preserve">began </w:t>
      </w:r>
      <w:r w:rsidR="00D86BB9" w:rsidRPr="00D86BB9">
        <w:rPr>
          <w:rFonts w:ascii="Calibri" w:hAnsi="Calibri"/>
        </w:rPr>
        <w:t>bidding on this guy's soul. “He’s going to come to my church</w:t>
      </w:r>
      <w:r w:rsidR="00AD2552">
        <w:rPr>
          <w:rFonts w:ascii="Calibri" w:hAnsi="Calibri"/>
        </w:rPr>
        <w:t>.</w:t>
      </w:r>
      <w:r w:rsidR="00D86BB9" w:rsidRPr="00D86BB9">
        <w:rPr>
          <w:rFonts w:ascii="Calibri" w:hAnsi="Calibri"/>
        </w:rPr>
        <w:t>” Then some of the atheists found out that he might go to church and the atheists didn't want to see this graduate student move</w:t>
      </w:r>
      <w:r w:rsidR="00AD2552">
        <w:rPr>
          <w:rFonts w:ascii="Calibri" w:hAnsi="Calibri"/>
        </w:rPr>
        <w:t xml:space="preserve"> </w:t>
      </w:r>
      <w:r w:rsidR="00D86BB9" w:rsidRPr="00D86BB9">
        <w:rPr>
          <w:rFonts w:ascii="Calibri" w:hAnsi="Calibri"/>
        </w:rPr>
        <w:t xml:space="preserve">from atheism to Christianity, so they </w:t>
      </w:r>
      <w:r w:rsidR="00AD2552">
        <w:rPr>
          <w:rFonts w:ascii="Calibri" w:hAnsi="Calibri"/>
        </w:rPr>
        <w:t>made offers</w:t>
      </w:r>
      <w:r w:rsidR="00D86BB9" w:rsidRPr="00D86BB9">
        <w:rPr>
          <w:rFonts w:ascii="Calibri" w:hAnsi="Calibri"/>
        </w:rPr>
        <w:t xml:space="preserve">. The Christians and the atheists were in a bidding war. Finally, a retired Christian pastor in Seattle named Mr. Henderson won the bid. There were 41 bids and he won it with a $504 offer. </w:t>
      </w:r>
    </w:p>
    <w:p w14:paraId="1CDCCA21" w14:textId="77777777" w:rsidR="00D86BB9" w:rsidRPr="00D86BB9" w:rsidRDefault="00D86BB9" w:rsidP="00D86BB9">
      <w:pPr>
        <w:spacing w:line="276" w:lineRule="auto"/>
        <w:rPr>
          <w:rFonts w:ascii="Calibri" w:hAnsi="Calibri"/>
        </w:rPr>
      </w:pPr>
    </w:p>
    <w:p w14:paraId="5D431A45" w14:textId="3D227ED0" w:rsidR="00D86BB9" w:rsidRPr="00D86BB9" w:rsidRDefault="00010A88" w:rsidP="00D86BB9">
      <w:pPr>
        <w:spacing w:line="276" w:lineRule="auto"/>
        <w:rPr>
          <w:rFonts w:ascii="Calibri" w:hAnsi="Calibri"/>
        </w:rPr>
      </w:pPr>
      <w:proofErr w:type="spellStart"/>
      <w:r>
        <w:rPr>
          <w:rFonts w:ascii="Calibri" w:hAnsi="Calibri"/>
        </w:rPr>
        <w:t xml:space="preserve">Mr. </w:t>
      </w:r>
      <w:proofErr w:type="spellEnd"/>
      <w:r>
        <w:rPr>
          <w:rFonts w:ascii="Calibri" w:hAnsi="Calibri"/>
        </w:rPr>
        <w:t xml:space="preserve">Henderson </w:t>
      </w:r>
      <w:r w:rsidR="00D86BB9" w:rsidRPr="00D86BB9">
        <w:rPr>
          <w:rFonts w:ascii="Calibri" w:hAnsi="Calibri"/>
        </w:rPr>
        <w:t xml:space="preserve">flew to Chicago days later, he met with Mr. Mehta, and he said, “I don't want you to go to 50 different hours of worship services. But here's what I'd like for you to do. I'd like for you to go to 10-15 churches of my choosing, and I would like for you to </w:t>
      </w:r>
      <w:r>
        <w:rPr>
          <w:rFonts w:ascii="Calibri" w:hAnsi="Calibri"/>
        </w:rPr>
        <w:t>give an atheistic perspective on your experience</w:t>
      </w:r>
      <w:r w:rsidR="00D86BB9" w:rsidRPr="00D86BB9">
        <w:rPr>
          <w:rFonts w:ascii="Calibri" w:hAnsi="Calibri"/>
        </w:rPr>
        <w:t xml:space="preserve">.” </w:t>
      </w:r>
      <w:r>
        <w:rPr>
          <w:rFonts w:ascii="Calibri" w:hAnsi="Calibri"/>
        </w:rPr>
        <w:t xml:space="preserve">The DePaul graduate student </w:t>
      </w:r>
      <w:r w:rsidR="00917F40">
        <w:rPr>
          <w:rFonts w:ascii="Calibri" w:hAnsi="Calibri"/>
        </w:rPr>
        <w:t>traveled</w:t>
      </w:r>
      <w:r>
        <w:rPr>
          <w:rFonts w:ascii="Calibri" w:hAnsi="Calibri"/>
        </w:rPr>
        <w:t xml:space="preserve"> to some of the largest churches in America to learn. He </w:t>
      </w:r>
      <w:r w:rsidR="00917F40">
        <w:rPr>
          <w:rFonts w:ascii="Calibri" w:hAnsi="Calibri"/>
        </w:rPr>
        <w:t xml:space="preserve">thought critically, </w:t>
      </w:r>
      <w:r w:rsidR="00D86BB9" w:rsidRPr="00D86BB9">
        <w:rPr>
          <w:rFonts w:ascii="Calibri" w:hAnsi="Calibri"/>
        </w:rPr>
        <w:t>asked many questions</w:t>
      </w:r>
      <w:r>
        <w:rPr>
          <w:rFonts w:ascii="Calibri" w:hAnsi="Calibri"/>
        </w:rPr>
        <w:t xml:space="preserve">, </w:t>
      </w:r>
      <w:r w:rsidR="00917F40">
        <w:rPr>
          <w:rFonts w:ascii="Calibri" w:hAnsi="Calibri"/>
        </w:rPr>
        <w:t xml:space="preserve">and </w:t>
      </w:r>
      <w:r>
        <w:rPr>
          <w:rFonts w:ascii="Calibri" w:hAnsi="Calibri"/>
        </w:rPr>
        <w:t>shared his opinions</w:t>
      </w:r>
      <w:r w:rsidR="00D86BB9" w:rsidRPr="00D86BB9">
        <w:rPr>
          <w:rFonts w:ascii="Calibri" w:hAnsi="Calibri"/>
        </w:rPr>
        <w:t xml:space="preserve"> </w:t>
      </w:r>
      <w:r w:rsidR="00804DAF">
        <w:rPr>
          <w:rFonts w:ascii="Calibri" w:hAnsi="Calibri"/>
        </w:rPr>
        <w:t xml:space="preserve">on </w:t>
      </w:r>
      <w:r w:rsidR="00917F40">
        <w:rPr>
          <w:rFonts w:ascii="Calibri" w:hAnsi="Calibri"/>
        </w:rPr>
        <w:t>Mr. Henderson’s website</w:t>
      </w:r>
      <w:r w:rsidR="00D86BB9" w:rsidRPr="00D86BB9">
        <w:rPr>
          <w:rFonts w:ascii="Calibri" w:hAnsi="Calibri"/>
        </w:rPr>
        <w:t xml:space="preserve">. </w:t>
      </w:r>
      <w:r w:rsidR="00917F40">
        <w:rPr>
          <w:rFonts w:ascii="Calibri" w:hAnsi="Calibri"/>
        </w:rPr>
        <w:t>One of the criticisms of the sermons he heard was they were mostly insider talk. The messages were aimed at Christians only rather than answering the questions of skeptics like himself.</w:t>
      </w:r>
    </w:p>
    <w:p w14:paraId="7253B170" w14:textId="77777777" w:rsidR="00D86BB9" w:rsidRPr="00D86BB9" w:rsidRDefault="00D86BB9" w:rsidP="00D86BB9">
      <w:pPr>
        <w:spacing w:line="276" w:lineRule="auto"/>
        <w:rPr>
          <w:rFonts w:ascii="Calibri" w:hAnsi="Calibri"/>
        </w:rPr>
      </w:pPr>
    </w:p>
    <w:p w14:paraId="0FCB16DE" w14:textId="19C3B76E" w:rsidR="00D86BB9" w:rsidRPr="00D86BB9" w:rsidRDefault="00804DAF" w:rsidP="00D86BB9">
      <w:pPr>
        <w:spacing w:line="276" w:lineRule="auto"/>
        <w:rPr>
          <w:rFonts w:ascii="Calibri" w:hAnsi="Calibri"/>
        </w:rPr>
      </w:pPr>
      <w:r>
        <w:rPr>
          <w:rFonts w:ascii="Calibri" w:hAnsi="Calibri"/>
        </w:rPr>
        <w:t xml:space="preserve">When I read about </w:t>
      </w:r>
      <w:r w:rsidR="00D86BB9" w:rsidRPr="00F659BD">
        <w:rPr>
          <w:rFonts w:ascii="Calibri" w:hAnsi="Calibri"/>
        </w:rPr>
        <w:t>Mr. Mehta</w:t>
      </w:r>
      <w:r>
        <w:rPr>
          <w:rFonts w:ascii="Calibri" w:hAnsi="Calibri"/>
        </w:rPr>
        <w:t xml:space="preserve">’s experience it reminded me that the Christian church </w:t>
      </w:r>
      <w:proofErr w:type="gramStart"/>
      <w:r>
        <w:rPr>
          <w:rFonts w:ascii="Calibri" w:hAnsi="Calibri"/>
        </w:rPr>
        <w:t>has to</w:t>
      </w:r>
      <w:proofErr w:type="gramEnd"/>
      <w:r>
        <w:rPr>
          <w:rFonts w:ascii="Calibri" w:hAnsi="Calibri"/>
        </w:rPr>
        <w:t xml:space="preserve"> address the questions </w:t>
      </w:r>
      <w:r w:rsidR="008C6514">
        <w:rPr>
          <w:rFonts w:ascii="Calibri" w:hAnsi="Calibri"/>
        </w:rPr>
        <w:t xml:space="preserve">of </w:t>
      </w:r>
      <w:r>
        <w:rPr>
          <w:rFonts w:ascii="Calibri" w:hAnsi="Calibri"/>
        </w:rPr>
        <w:t>unchurched people. We must dig deep and address the concerns of unbel</w:t>
      </w:r>
      <w:r w:rsidR="0012208A">
        <w:rPr>
          <w:rFonts w:ascii="Calibri" w:hAnsi="Calibri"/>
        </w:rPr>
        <w:t>ie</w:t>
      </w:r>
      <w:r>
        <w:rPr>
          <w:rFonts w:ascii="Calibri" w:hAnsi="Calibri"/>
        </w:rPr>
        <w:t>vers with conviction and clarity. Luke 24 is a chapter of the Bible that addresses the central issues of the resurrection of Christ. Luke wrote his story of Jesus with sk</w:t>
      </w:r>
      <w:r w:rsidR="0012208A">
        <w:rPr>
          <w:rFonts w:ascii="Calibri" w:hAnsi="Calibri"/>
        </w:rPr>
        <w:t>ep</w:t>
      </w:r>
      <w:r>
        <w:rPr>
          <w:rFonts w:ascii="Calibri" w:hAnsi="Calibri"/>
        </w:rPr>
        <w:t>tics in mind. Let’s see what he says.</w:t>
      </w:r>
    </w:p>
    <w:p w14:paraId="7D38FBD1" w14:textId="77777777" w:rsidR="00D86BB9" w:rsidRPr="00D86BB9" w:rsidRDefault="00D86BB9" w:rsidP="00D86BB9">
      <w:pPr>
        <w:spacing w:line="276" w:lineRule="auto"/>
        <w:rPr>
          <w:rFonts w:ascii="Calibri" w:hAnsi="Calibri"/>
        </w:rPr>
      </w:pPr>
    </w:p>
    <w:p w14:paraId="0E217179" w14:textId="3F9D01D5" w:rsidR="00D86BB9" w:rsidRPr="00D86BB9" w:rsidRDefault="00D86BB9" w:rsidP="00D86BB9">
      <w:pPr>
        <w:spacing w:line="276" w:lineRule="auto"/>
        <w:rPr>
          <w:rFonts w:ascii="Calibri" w:hAnsi="Calibri"/>
          <w:b/>
          <w:bCs/>
        </w:rPr>
      </w:pPr>
      <w:r w:rsidRPr="00D86BB9">
        <w:rPr>
          <w:rFonts w:ascii="Calibri" w:hAnsi="Calibri"/>
          <w:b/>
          <w:bCs/>
        </w:rPr>
        <w:t>1. PEOPLE HAVE QUESTIONS</w:t>
      </w:r>
      <w:r w:rsidR="00AD2552">
        <w:rPr>
          <w:rFonts w:ascii="Calibri" w:hAnsi="Calibri"/>
          <w:b/>
          <w:bCs/>
        </w:rPr>
        <w:t>.</w:t>
      </w:r>
    </w:p>
    <w:p w14:paraId="340ADBD7" w14:textId="77777777" w:rsidR="00D86BB9" w:rsidRPr="00D86BB9" w:rsidRDefault="00D86BB9" w:rsidP="00D86BB9">
      <w:pPr>
        <w:spacing w:line="276" w:lineRule="auto"/>
        <w:rPr>
          <w:rFonts w:ascii="Calibri" w:hAnsi="Calibri"/>
        </w:rPr>
      </w:pPr>
    </w:p>
    <w:p w14:paraId="1FA09961" w14:textId="77777777" w:rsidR="00D86BB9" w:rsidRPr="00D86BB9" w:rsidRDefault="00D86BB9" w:rsidP="00D86BB9">
      <w:pPr>
        <w:spacing w:line="276" w:lineRule="auto"/>
        <w:rPr>
          <w:rFonts w:ascii="Calibri" w:hAnsi="Calibri"/>
        </w:rPr>
      </w:pPr>
      <w:r w:rsidRPr="00D86BB9">
        <w:rPr>
          <w:rFonts w:ascii="Calibri" w:hAnsi="Calibri"/>
        </w:rPr>
        <w:t xml:space="preserve">People have a lot of questions about the resurrection of Christ. </w:t>
      </w:r>
    </w:p>
    <w:p w14:paraId="6F28E2A5" w14:textId="77777777" w:rsidR="00D86BB9" w:rsidRPr="00D86BB9" w:rsidRDefault="00D86BB9" w:rsidP="00D86BB9">
      <w:pPr>
        <w:spacing w:line="276" w:lineRule="auto"/>
        <w:rPr>
          <w:rFonts w:ascii="Calibri" w:hAnsi="Calibri"/>
        </w:rPr>
      </w:pPr>
    </w:p>
    <w:p w14:paraId="0E8BCDEE" w14:textId="48826E67" w:rsidR="00D86BB9" w:rsidRPr="00D86BB9" w:rsidRDefault="00D86BB9" w:rsidP="00D86BB9">
      <w:pPr>
        <w:spacing w:line="276" w:lineRule="auto"/>
        <w:rPr>
          <w:rFonts w:ascii="Calibri" w:hAnsi="Calibri"/>
        </w:rPr>
      </w:pPr>
      <w:r w:rsidRPr="00D86BB9">
        <w:rPr>
          <w:rFonts w:ascii="Calibri" w:hAnsi="Calibri"/>
        </w:rPr>
        <w:t xml:space="preserve">I've always been a “why” guy. When I was a little kid, I used to go around asking anyone that would talk with me what the last number was. I was on a serious pursuit to find the last number. For some reason no one could ever answer the question. I decided to take matters into my own hands. I got a spiral notebook and I began to write 1, 2, 3, 4, 5, 6, 7, and page after page I was seeking the last number. But all I found was that I just kept having more questions because I never could get to the end. </w:t>
      </w:r>
    </w:p>
    <w:p w14:paraId="2467CBD9" w14:textId="77777777" w:rsidR="00D86BB9" w:rsidRPr="00D86BB9" w:rsidRDefault="00D86BB9" w:rsidP="00D86BB9">
      <w:pPr>
        <w:spacing w:line="276" w:lineRule="auto"/>
        <w:rPr>
          <w:rFonts w:ascii="Calibri" w:hAnsi="Calibri"/>
        </w:rPr>
      </w:pPr>
    </w:p>
    <w:p w14:paraId="3D041A00" w14:textId="77777777" w:rsidR="00D86BB9" w:rsidRPr="00D86BB9" w:rsidRDefault="00D86BB9" w:rsidP="00D86BB9">
      <w:pPr>
        <w:spacing w:line="276" w:lineRule="auto"/>
        <w:rPr>
          <w:rFonts w:ascii="Calibri" w:hAnsi="Calibri"/>
        </w:rPr>
      </w:pPr>
      <w:r w:rsidRPr="00D86BB9">
        <w:rPr>
          <w:rFonts w:ascii="Calibri" w:hAnsi="Calibri"/>
        </w:rPr>
        <w:t xml:space="preserve">Around the time that I was seeking for the last number, I was asking so many questions my dad gave me a question quota. He said, “Ryan, you are not allowed to ask any more questions today. You can only ask this this many questions per day, so you got to ration out your questions.” </w:t>
      </w:r>
    </w:p>
    <w:p w14:paraId="6166477E" w14:textId="77777777" w:rsidR="00D86BB9" w:rsidRPr="00D86BB9" w:rsidRDefault="00D86BB9" w:rsidP="00D86BB9">
      <w:pPr>
        <w:spacing w:line="276" w:lineRule="auto"/>
        <w:rPr>
          <w:rFonts w:ascii="Calibri" w:hAnsi="Calibri"/>
        </w:rPr>
      </w:pPr>
    </w:p>
    <w:p w14:paraId="2BD19048" w14:textId="564A25D0" w:rsidR="00D86BB9" w:rsidRPr="00D86BB9" w:rsidRDefault="00D86BB9" w:rsidP="00D86BB9">
      <w:pPr>
        <w:spacing w:line="276" w:lineRule="auto"/>
        <w:rPr>
          <w:rFonts w:ascii="Calibri" w:hAnsi="Calibri"/>
        </w:rPr>
      </w:pPr>
      <w:r w:rsidRPr="00D86BB9">
        <w:rPr>
          <w:rFonts w:ascii="Calibri" w:hAnsi="Calibri"/>
        </w:rPr>
        <w:t xml:space="preserve">Maybe you </w:t>
      </w:r>
      <w:r w:rsidR="00197523">
        <w:rPr>
          <w:rFonts w:ascii="Calibri" w:hAnsi="Calibri"/>
        </w:rPr>
        <w:t xml:space="preserve">have </w:t>
      </w:r>
      <w:r w:rsidRPr="00D86BB9">
        <w:rPr>
          <w:rFonts w:ascii="Calibri" w:hAnsi="Calibri"/>
        </w:rPr>
        <w:t xml:space="preserve">some questions. Maybe you're a “why” guy. Maybe you think about the </w:t>
      </w:r>
      <w:proofErr w:type="gramStart"/>
      <w:r w:rsidRPr="00D86BB9">
        <w:rPr>
          <w:rFonts w:ascii="Calibri" w:hAnsi="Calibri"/>
        </w:rPr>
        <w:t>resurrection</w:t>
      </w:r>
      <w:proofErr w:type="gramEnd"/>
      <w:r w:rsidRPr="00D86BB9">
        <w:rPr>
          <w:rFonts w:ascii="Calibri" w:hAnsi="Calibri"/>
        </w:rPr>
        <w:t xml:space="preserve"> and you </w:t>
      </w:r>
      <w:r w:rsidR="00197523">
        <w:rPr>
          <w:rFonts w:ascii="Calibri" w:hAnsi="Calibri"/>
        </w:rPr>
        <w:t>wonder</w:t>
      </w:r>
      <w:r w:rsidRPr="00D86BB9">
        <w:rPr>
          <w:rFonts w:ascii="Calibri" w:hAnsi="Calibri"/>
        </w:rPr>
        <w:t xml:space="preserve">, “Could this all be true? What really happened at the </w:t>
      </w:r>
      <w:r w:rsidR="00197523">
        <w:rPr>
          <w:rFonts w:ascii="Calibri" w:hAnsi="Calibri"/>
        </w:rPr>
        <w:t>empty tomb</w:t>
      </w:r>
      <w:r w:rsidRPr="00D86BB9">
        <w:rPr>
          <w:rFonts w:ascii="Calibri" w:hAnsi="Calibri"/>
        </w:rPr>
        <w:t xml:space="preserve">? Is it a reality?” </w:t>
      </w:r>
    </w:p>
    <w:p w14:paraId="2198D607" w14:textId="77777777" w:rsidR="00D86BB9" w:rsidRPr="00D86BB9" w:rsidRDefault="00D86BB9" w:rsidP="00D86BB9">
      <w:pPr>
        <w:spacing w:line="276" w:lineRule="auto"/>
        <w:rPr>
          <w:rFonts w:ascii="Calibri" w:hAnsi="Calibri"/>
        </w:rPr>
      </w:pPr>
    </w:p>
    <w:p w14:paraId="7F578309" w14:textId="632C030C" w:rsidR="00D86BB9" w:rsidRPr="00D86BB9" w:rsidRDefault="00D86BB9" w:rsidP="00D86BB9">
      <w:pPr>
        <w:spacing w:line="276" w:lineRule="auto"/>
        <w:rPr>
          <w:rFonts w:ascii="Calibri" w:hAnsi="Calibri"/>
        </w:rPr>
      </w:pPr>
      <w:r w:rsidRPr="00D86BB9">
        <w:rPr>
          <w:rFonts w:ascii="Calibri" w:hAnsi="Calibri"/>
        </w:rPr>
        <w:t xml:space="preserve">One of the reasons that the disciples had a hard time embracing the concept of the resurrection is because Jesus died </w:t>
      </w:r>
      <w:r w:rsidR="00197523">
        <w:rPr>
          <w:rFonts w:ascii="Calibri" w:hAnsi="Calibri"/>
        </w:rPr>
        <w:t xml:space="preserve">such </w:t>
      </w:r>
      <w:r w:rsidRPr="00D86BB9">
        <w:rPr>
          <w:rFonts w:ascii="Calibri" w:hAnsi="Calibri"/>
        </w:rPr>
        <w:t xml:space="preserve">a horrific death. It’s kind of hard to believe that somebody </w:t>
      </w:r>
      <w:r w:rsidR="00197523">
        <w:rPr>
          <w:rFonts w:ascii="Calibri" w:hAnsi="Calibri"/>
        </w:rPr>
        <w:t>resurrected from</w:t>
      </w:r>
      <w:r w:rsidRPr="00D86BB9">
        <w:rPr>
          <w:rFonts w:ascii="Calibri" w:hAnsi="Calibri"/>
        </w:rPr>
        <w:t xml:space="preserve"> the grave after you saw Him beaten 39 times, they had to carry the cross to Calvary</w:t>
      </w:r>
      <w:r w:rsidR="004C0E1B">
        <w:rPr>
          <w:rFonts w:ascii="Calibri" w:hAnsi="Calibri"/>
        </w:rPr>
        <w:t xml:space="preserve"> on his behalf</w:t>
      </w:r>
      <w:r w:rsidRPr="00D86BB9">
        <w:rPr>
          <w:rFonts w:ascii="Calibri" w:hAnsi="Calibri"/>
        </w:rPr>
        <w:t xml:space="preserve">, a spear was jabbed in his side. We know from physicians that the blood and water that came out of the side of Jesus was an indication that His heart had been punctured. Jesus was bloody. He was nailed to that cross. To think about somebody going through all that and then to see Him walking around a few days later, that's enough to freak anybody out. The disciples, with the exception of John, had gone back to their old ways of living. They thought, “This is over. We love Jesus. We had a great three years with Him. We </w:t>
      </w:r>
      <w:r w:rsidRPr="00D86BB9">
        <w:rPr>
          <w:rFonts w:ascii="Calibri" w:hAnsi="Calibri"/>
        </w:rPr>
        <w:lastRenderedPageBreak/>
        <w:t xml:space="preserve">learned so much, but Jesus is gone and it’s back to business as usual.” That's certainly understandable. Jesus died a horrific death. </w:t>
      </w:r>
    </w:p>
    <w:p w14:paraId="5B4AEED2" w14:textId="77777777" w:rsidR="00D86BB9" w:rsidRPr="00D86BB9" w:rsidRDefault="00D86BB9" w:rsidP="00D86BB9">
      <w:pPr>
        <w:spacing w:line="276" w:lineRule="auto"/>
        <w:rPr>
          <w:rFonts w:ascii="Calibri" w:hAnsi="Calibri"/>
        </w:rPr>
      </w:pPr>
    </w:p>
    <w:p w14:paraId="64B8E68C" w14:textId="5DD01035" w:rsidR="00D86BB9" w:rsidRPr="00D86BB9" w:rsidRDefault="00D86BB9" w:rsidP="00D86BB9">
      <w:pPr>
        <w:spacing w:line="276" w:lineRule="auto"/>
        <w:rPr>
          <w:rFonts w:ascii="Calibri" w:hAnsi="Calibri"/>
        </w:rPr>
      </w:pPr>
      <w:r w:rsidRPr="00D86BB9">
        <w:rPr>
          <w:rFonts w:ascii="Calibri" w:hAnsi="Calibri"/>
        </w:rPr>
        <w:t xml:space="preserve">Logically, they didn't even think Jesus was supposed to die in the first place. I mean, when Jesus began to prophesy </w:t>
      </w:r>
      <w:r w:rsidR="00197523">
        <w:rPr>
          <w:rFonts w:ascii="Calibri" w:hAnsi="Calibri"/>
        </w:rPr>
        <w:t>regarding his death</w:t>
      </w:r>
      <w:r w:rsidRPr="00D86BB9">
        <w:rPr>
          <w:rFonts w:ascii="Calibri" w:hAnsi="Calibri"/>
        </w:rPr>
        <w:t>, Peter, the disciple, corrected Jesus. He got into an argument with Jesus. “Jesus, what are you talking about? You're not going to die. You're the Son of God. You're going to be here forever. What do you mean? Quit talking like that, Jesus.” That was Peter’s commentary</w:t>
      </w:r>
      <w:r w:rsidR="004C0E1B">
        <w:rPr>
          <w:rFonts w:ascii="Calibri" w:hAnsi="Calibri"/>
        </w:rPr>
        <w:t>.</w:t>
      </w:r>
      <w:r w:rsidRPr="00D86BB9">
        <w:rPr>
          <w:rFonts w:ascii="Calibri" w:hAnsi="Calibri"/>
        </w:rPr>
        <w:t xml:space="preserve"> </w:t>
      </w:r>
    </w:p>
    <w:p w14:paraId="24717728" w14:textId="77777777" w:rsidR="00D86BB9" w:rsidRPr="00D86BB9" w:rsidRDefault="00D86BB9" w:rsidP="00D86BB9">
      <w:pPr>
        <w:spacing w:line="276" w:lineRule="auto"/>
        <w:rPr>
          <w:rFonts w:ascii="Calibri" w:hAnsi="Calibri"/>
        </w:rPr>
      </w:pPr>
    </w:p>
    <w:p w14:paraId="2FF4FB65" w14:textId="77777777" w:rsidR="00D86BB9" w:rsidRPr="00D86BB9" w:rsidRDefault="00D86BB9" w:rsidP="00D86BB9">
      <w:pPr>
        <w:spacing w:line="276" w:lineRule="auto"/>
        <w:rPr>
          <w:rFonts w:ascii="Calibri" w:hAnsi="Calibri"/>
        </w:rPr>
      </w:pPr>
      <w:r w:rsidRPr="00D86BB9">
        <w:rPr>
          <w:rFonts w:ascii="Calibri" w:hAnsi="Calibri"/>
        </w:rPr>
        <w:t xml:space="preserve">Easter Sunday morning in Luke 24, the women go to embalm the body of Jesus. </w:t>
      </w:r>
    </w:p>
    <w:p w14:paraId="645D1E91" w14:textId="77777777" w:rsidR="00D86BB9" w:rsidRPr="00D86BB9" w:rsidRDefault="00D86BB9" w:rsidP="00D86BB9">
      <w:pPr>
        <w:spacing w:line="276" w:lineRule="auto"/>
        <w:rPr>
          <w:rFonts w:ascii="Calibri" w:hAnsi="Calibri"/>
        </w:rPr>
      </w:pPr>
    </w:p>
    <w:p w14:paraId="636A8873" w14:textId="77777777" w:rsidR="00D86BB9" w:rsidRPr="00D86BB9" w:rsidRDefault="00D86BB9" w:rsidP="00D86BB9">
      <w:pPr>
        <w:spacing w:line="276" w:lineRule="auto"/>
        <w:rPr>
          <w:rFonts w:ascii="Calibri" w:hAnsi="Calibri"/>
        </w:rPr>
      </w:pPr>
      <w:r w:rsidRPr="00D86BB9">
        <w:rPr>
          <w:rFonts w:ascii="Calibri" w:hAnsi="Calibri"/>
        </w:rPr>
        <w:t xml:space="preserve">“They went in but did not find the body of the Lord Jesus.  While they were perplexed about this, suddenly two men stood by them in dazzling clothes </w:t>
      </w:r>
      <w:r w:rsidRPr="00D86BB9">
        <w:rPr>
          <w:rFonts w:ascii="Calibri" w:hAnsi="Calibri"/>
          <w:i/>
          <w:iCs/>
        </w:rPr>
        <w:t>(these are the angels)</w:t>
      </w:r>
      <w:r w:rsidRPr="00D86BB9">
        <w:rPr>
          <w:rFonts w:ascii="Calibri" w:hAnsi="Calibri"/>
        </w:rPr>
        <w:t>. So the women were terrified and bowed down to the ground” (Luke 24:3-5).</w:t>
      </w:r>
    </w:p>
    <w:p w14:paraId="09019393" w14:textId="77777777" w:rsidR="00D86BB9" w:rsidRPr="00D86BB9" w:rsidRDefault="00D86BB9" w:rsidP="00D86BB9">
      <w:pPr>
        <w:spacing w:line="276" w:lineRule="auto"/>
        <w:rPr>
          <w:rFonts w:ascii="Calibri" w:hAnsi="Calibri"/>
        </w:rPr>
      </w:pPr>
    </w:p>
    <w:p w14:paraId="1C87222E" w14:textId="77777777" w:rsidR="00D86BB9" w:rsidRPr="00D86BB9" w:rsidRDefault="00D86BB9" w:rsidP="00D86BB9">
      <w:pPr>
        <w:spacing w:line="276" w:lineRule="auto"/>
        <w:rPr>
          <w:rFonts w:ascii="Calibri" w:hAnsi="Calibri"/>
        </w:rPr>
      </w:pPr>
      <w:r w:rsidRPr="00D86BB9">
        <w:rPr>
          <w:rFonts w:ascii="Calibri" w:hAnsi="Calibri"/>
        </w:rPr>
        <w:t xml:space="preserve">The women did not expect to find the resurrected body of Jesus. They went to embalm Him. When the angels announced that He had risen, they were in disbelief. </w:t>
      </w:r>
    </w:p>
    <w:p w14:paraId="073705E6" w14:textId="77777777" w:rsidR="00D86BB9" w:rsidRPr="00D86BB9" w:rsidRDefault="00D86BB9" w:rsidP="00D86BB9">
      <w:pPr>
        <w:spacing w:line="276" w:lineRule="auto"/>
        <w:rPr>
          <w:rFonts w:ascii="Calibri" w:hAnsi="Calibri"/>
        </w:rPr>
      </w:pPr>
    </w:p>
    <w:p w14:paraId="64E9EB18" w14:textId="77777777" w:rsidR="00D86BB9" w:rsidRPr="00D86BB9" w:rsidRDefault="00D86BB9" w:rsidP="00D86BB9">
      <w:pPr>
        <w:spacing w:line="276" w:lineRule="auto"/>
        <w:rPr>
          <w:rFonts w:ascii="Calibri" w:hAnsi="Calibri"/>
        </w:rPr>
      </w:pPr>
      <w:r w:rsidRPr="00D86BB9">
        <w:rPr>
          <w:rFonts w:ascii="Calibri" w:hAnsi="Calibri"/>
        </w:rPr>
        <w:t xml:space="preserve">On the Emmaus Road, Jesus encounters a couple of disciples. They're talking about the resurrection when Jesus approaches. They don't recognize Him. Jesus is having this funny conversation with them about the resurrection without telling them who He was. They didn't recognize Him. They were in disbelief. </w:t>
      </w:r>
    </w:p>
    <w:p w14:paraId="7CECEDCD" w14:textId="77777777" w:rsidR="00D86BB9" w:rsidRPr="00D86BB9" w:rsidRDefault="00D86BB9" w:rsidP="00D86BB9">
      <w:pPr>
        <w:spacing w:line="276" w:lineRule="auto"/>
        <w:rPr>
          <w:rFonts w:ascii="Calibri" w:hAnsi="Calibri"/>
        </w:rPr>
      </w:pPr>
    </w:p>
    <w:p w14:paraId="286BDBDE" w14:textId="77777777" w:rsidR="00D86BB9" w:rsidRPr="00D86BB9" w:rsidRDefault="00D86BB9" w:rsidP="00D86BB9">
      <w:pPr>
        <w:spacing w:line="276" w:lineRule="auto"/>
        <w:rPr>
          <w:rFonts w:ascii="Calibri" w:hAnsi="Calibri"/>
        </w:rPr>
      </w:pPr>
      <w:r w:rsidRPr="00D86BB9">
        <w:rPr>
          <w:rFonts w:ascii="Calibri" w:hAnsi="Calibri"/>
        </w:rPr>
        <w:t xml:space="preserve">Jesus goes and appears to the Eleven. Remember, it used to be Twelve, but Judas hung himself. Now the Twelve is Eleven. Jesus appears to the disciples and they think He's a ghost in verse 37. They don't believe. </w:t>
      </w:r>
    </w:p>
    <w:p w14:paraId="4CDE9A01" w14:textId="77777777" w:rsidR="00D86BB9" w:rsidRPr="00D86BB9" w:rsidRDefault="00D86BB9" w:rsidP="00D86BB9">
      <w:pPr>
        <w:spacing w:line="276" w:lineRule="auto"/>
        <w:rPr>
          <w:rFonts w:ascii="Calibri" w:hAnsi="Calibri"/>
        </w:rPr>
      </w:pPr>
    </w:p>
    <w:p w14:paraId="12C707B6" w14:textId="007D80C3" w:rsidR="00D86BB9" w:rsidRPr="00D86BB9" w:rsidRDefault="00D86BB9" w:rsidP="00D86BB9">
      <w:pPr>
        <w:spacing w:line="276" w:lineRule="auto"/>
        <w:rPr>
          <w:rFonts w:ascii="Calibri" w:hAnsi="Calibri"/>
        </w:rPr>
      </w:pPr>
      <w:r w:rsidRPr="00D86BB9">
        <w:rPr>
          <w:rFonts w:ascii="Calibri" w:hAnsi="Calibri"/>
        </w:rPr>
        <w:t xml:space="preserve">There's kind of this idea around the resurrection that everybody's going to be super enthusiastic. Jesus has risen, He's come back again. Let's party, let's celebrate. We expected the victory all the while. But that's not the reception that Jesus got. People were nervous. People were afraid. Even His most intimate associates were very skeptical. Could this really be true? </w:t>
      </w:r>
    </w:p>
    <w:p w14:paraId="787F8171" w14:textId="77777777" w:rsidR="00D86BB9" w:rsidRPr="00D86BB9" w:rsidRDefault="00D86BB9" w:rsidP="00D86BB9">
      <w:pPr>
        <w:spacing w:line="276" w:lineRule="auto"/>
        <w:rPr>
          <w:rFonts w:ascii="Calibri" w:hAnsi="Calibri"/>
        </w:rPr>
      </w:pPr>
    </w:p>
    <w:p w14:paraId="4E95D252" w14:textId="77777777" w:rsidR="00D86BB9" w:rsidRPr="00D86BB9" w:rsidRDefault="00D86BB9" w:rsidP="00D86BB9">
      <w:pPr>
        <w:spacing w:line="276" w:lineRule="auto"/>
        <w:rPr>
          <w:rFonts w:ascii="Calibri" w:hAnsi="Calibri"/>
        </w:rPr>
      </w:pPr>
      <w:r w:rsidRPr="00D86BB9">
        <w:rPr>
          <w:rFonts w:ascii="Calibri" w:hAnsi="Calibri"/>
        </w:rPr>
        <w:t xml:space="preserve">People have questions today. Some people have said that maybe Jesus had a spiritual resurrection but not a physical resurrection. But there's lots of problems with that throughout scripture. Others have said that maybe Jesus passed out. Maybe He didn't really die. Yes, His heart was punctured, and He was nailed, and He was crucified, and He was bleeding, and He didn't have medical attention, and then they stuck Him in a tomb by Himself. But somehow He </w:t>
      </w:r>
      <w:r w:rsidRPr="00D86BB9">
        <w:rPr>
          <w:rFonts w:ascii="Calibri" w:hAnsi="Calibri"/>
        </w:rPr>
        <w:lastRenderedPageBreak/>
        <w:t xml:space="preserve">got enough energy to move the stone away and, shazam, He's back. Others have said maybe Jesus had an identical twin brother that was from outer space that landed and maybe took over. By the way, does it take a lot more faith to believe in all that stuff than just to believe that Jesus rose? I think so. It wasn't mistaken identity. </w:t>
      </w:r>
    </w:p>
    <w:p w14:paraId="64B280CF" w14:textId="77777777" w:rsidR="00D86BB9" w:rsidRPr="00D86BB9" w:rsidRDefault="00D86BB9" w:rsidP="00D86BB9">
      <w:pPr>
        <w:spacing w:line="276" w:lineRule="auto"/>
        <w:rPr>
          <w:rFonts w:ascii="Calibri" w:hAnsi="Calibri"/>
        </w:rPr>
      </w:pPr>
    </w:p>
    <w:p w14:paraId="2F046A0E" w14:textId="77777777" w:rsidR="00D86BB9" w:rsidRPr="00D86BB9" w:rsidRDefault="00D86BB9" w:rsidP="00D86BB9">
      <w:pPr>
        <w:spacing w:line="276" w:lineRule="auto"/>
        <w:rPr>
          <w:rFonts w:ascii="Calibri" w:hAnsi="Calibri"/>
        </w:rPr>
      </w:pPr>
      <w:r w:rsidRPr="00D86BB9">
        <w:rPr>
          <w:rFonts w:ascii="Calibri" w:hAnsi="Calibri"/>
        </w:rPr>
        <w:t xml:space="preserve">It's okay to start with doubt. But doubt needs to move towards faith. If we allow too much doubt to be in our life, it can lead us to be negative, cynical, to give up, to deny, to become sarcastic, and so many other things. </w:t>
      </w:r>
    </w:p>
    <w:p w14:paraId="5765614B" w14:textId="77777777" w:rsidR="00D86BB9" w:rsidRPr="00D86BB9" w:rsidRDefault="00D86BB9" w:rsidP="00D86BB9">
      <w:pPr>
        <w:spacing w:line="276" w:lineRule="auto"/>
        <w:rPr>
          <w:rFonts w:ascii="Calibri" w:hAnsi="Calibri"/>
          <w:b/>
          <w:bCs/>
        </w:rPr>
      </w:pPr>
    </w:p>
    <w:p w14:paraId="67525BA7" w14:textId="60A90070" w:rsidR="00D86BB9" w:rsidRPr="00D86BB9" w:rsidRDefault="00D86BB9" w:rsidP="00D86BB9">
      <w:pPr>
        <w:spacing w:line="276" w:lineRule="auto"/>
        <w:rPr>
          <w:rFonts w:ascii="Calibri" w:hAnsi="Calibri"/>
          <w:b/>
          <w:bCs/>
        </w:rPr>
      </w:pPr>
      <w:r w:rsidRPr="003D0791">
        <w:rPr>
          <w:rFonts w:ascii="Calibri" w:hAnsi="Calibri"/>
          <w:b/>
          <w:bCs/>
        </w:rPr>
        <w:t>2. JESUS HAS ANSWERS</w:t>
      </w:r>
      <w:r w:rsidR="00F659BD" w:rsidRPr="003D0791">
        <w:rPr>
          <w:rFonts w:ascii="Calibri" w:hAnsi="Calibri"/>
          <w:b/>
          <w:bCs/>
        </w:rPr>
        <w:t>.</w:t>
      </w:r>
    </w:p>
    <w:p w14:paraId="5D92F49A" w14:textId="77777777" w:rsidR="00D86BB9" w:rsidRPr="00D86BB9" w:rsidRDefault="00D86BB9" w:rsidP="00D86BB9">
      <w:pPr>
        <w:spacing w:line="276" w:lineRule="auto"/>
        <w:rPr>
          <w:rFonts w:ascii="Calibri" w:hAnsi="Calibri"/>
        </w:rPr>
      </w:pPr>
    </w:p>
    <w:p w14:paraId="69BE971A" w14:textId="77777777" w:rsidR="00D86BB9" w:rsidRPr="00D86BB9" w:rsidRDefault="00D86BB9" w:rsidP="00D86BB9">
      <w:pPr>
        <w:spacing w:line="276" w:lineRule="auto"/>
        <w:rPr>
          <w:rFonts w:ascii="Calibri" w:hAnsi="Calibri"/>
        </w:rPr>
      </w:pPr>
      <w:r w:rsidRPr="00D86BB9">
        <w:rPr>
          <w:rFonts w:ascii="Calibri" w:hAnsi="Calibri"/>
        </w:rPr>
        <w:t xml:space="preserve">How do we move from doubt to faith? Jesus is a master teacher and He does an incredible job moving the disciples, His followers from doubt to faith. This is what He does. He speaks to the whole person. He speaks to their feelings, to their senses, and to their minds. I want to give you examples of each one of those from Luke 24. </w:t>
      </w:r>
    </w:p>
    <w:p w14:paraId="4FB7B482" w14:textId="77777777" w:rsidR="00D86BB9" w:rsidRPr="00D86BB9" w:rsidRDefault="00D86BB9" w:rsidP="00D86BB9">
      <w:pPr>
        <w:spacing w:line="276" w:lineRule="auto"/>
        <w:rPr>
          <w:rFonts w:ascii="Calibri" w:hAnsi="Calibri"/>
        </w:rPr>
      </w:pPr>
    </w:p>
    <w:p w14:paraId="5594C6ED" w14:textId="77777777" w:rsidR="00D86BB9" w:rsidRPr="00D86BB9" w:rsidRDefault="00D86BB9" w:rsidP="00D86BB9">
      <w:pPr>
        <w:spacing w:line="276" w:lineRule="auto"/>
        <w:rPr>
          <w:rFonts w:ascii="Calibri" w:hAnsi="Calibri"/>
          <w:i/>
          <w:iCs/>
        </w:rPr>
      </w:pPr>
      <w:r w:rsidRPr="00D86BB9">
        <w:rPr>
          <w:rFonts w:ascii="Calibri" w:hAnsi="Calibri"/>
          <w:i/>
          <w:iCs/>
        </w:rPr>
        <w:t>HE SPEAKS TO OUR FEELINGS</w:t>
      </w:r>
    </w:p>
    <w:p w14:paraId="47A05AEC" w14:textId="77777777" w:rsidR="00D86BB9" w:rsidRPr="00D86BB9" w:rsidRDefault="00D86BB9" w:rsidP="00D86BB9">
      <w:pPr>
        <w:spacing w:line="276" w:lineRule="auto"/>
        <w:rPr>
          <w:rFonts w:ascii="Calibri" w:hAnsi="Calibri"/>
        </w:rPr>
      </w:pPr>
    </w:p>
    <w:p w14:paraId="6DCCEDFE" w14:textId="77777777" w:rsidR="00D86BB9" w:rsidRPr="00D86BB9" w:rsidRDefault="00D86BB9" w:rsidP="00D86BB9">
      <w:pPr>
        <w:spacing w:line="276" w:lineRule="auto"/>
        <w:rPr>
          <w:rFonts w:ascii="Calibri" w:hAnsi="Calibri"/>
        </w:rPr>
      </w:pPr>
      <w:r w:rsidRPr="00D86BB9">
        <w:rPr>
          <w:rFonts w:ascii="Calibri" w:hAnsi="Calibri"/>
        </w:rPr>
        <w:t>“As they were saying these things, he himself stood in their midst. He said to them, ‘Peace to you!’ But they were startled and terrified and thought they were seeing a ghost” (Luke 24:36-37).</w:t>
      </w:r>
    </w:p>
    <w:p w14:paraId="69D31671" w14:textId="77777777" w:rsidR="00D86BB9" w:rsidRPr="00D86BB9" w:rsidRDefault="00D86BB9" w:rsidP="00D86BB9">
      <w:pPr>
        <w:spacing w:line="276" w:lineRule="auto"/>
        <w:rPr>
          <w:rFonts w:ascii="Calibri" w:hAnsi="Calibri"/>
        </w:rPr>
      </w:pPr>
    </w:p>
    <w:p w14:paraId="6210DFEA" w14:textId="77777777" w:rsidR="00D86BB9" w:rsidRPr="00D86BB9" w:rsidRDefault="00D86BB9" w:rsidP="00D86BB9">
      <w:pPr>
        <w:spacing w:line="276" w:lineRule="auto"/>
        <w:rPr>
          <w:rFonts w:ascii="Calibri" w:hAnsi="Calibri"/>
        </w:rPr>
      </w:pPr>
      <w:r w:rsidRPr="00D86BB9">
        <w:rPr>
          <w:rFonts w:ascii="Calibri" w:hAnsi="Calibri"/>
        </w:rPr>
        <w:t xml:space="preserve">Where did </w:t>
      </w:r>
      <w:proofErr w:type="gramStart"/>
      <w:r w:rsidRPr="00D86BB9">
        <w:rPr>
          <w:rFonts w:ascii="Calibri" w:hAnsi="Calibri"/>
        </w:rPr>
        <w:t>Jesus</w:t>
      </w:r>
      <w:proofErr w:type="gramEnd"/>
      <w:r w:rsidRPr="00D86BB9">
        <w:rPr>
          <w:rFonts w:ascii="Calibri" w:hAnsi="Calibri"/>
        </w:rPr>
        <w:t xml:space="preserve"> start? Jesus said, “I want to bring peace.” Because you cannot think straight when you are living in a state of panic. When your life is overcome with fear, you can't really think logically about what's going on. Jesus starts with peace. “Peace be with you.” Not panic, but peace. Peace is that inner stillness that comes into our life by the power of the Holy Spirit. The biblical word communicates wholeness, or lacking nothing, or harmony, or completeness. </w:t>
      </w:r>
    </w:p>
    <w:p w14:paraId="3C6AFF4E" w14:textId="77777777" w:rsidR="00D86BB9" w:rsidRPr="00D86BB9" w:rsidRDefault="00D86BB9" w:rsidP="00D86BB9">
      <w:pPr>
        <w:spacing w:line="276" w:lineRule="auto"/>
        <w:rPr>
          <w:rFonts w:ascii="Calibri" w:hAnsi="Calibri"/>
        </w:rPr>
      </w:pPr>
    </w:p>
    <w:p w14:paraId="6FD1315E" w14:textId="77777777" w:rsidR="00D86BB9" w:rsidRPr="00D86BB9" w:rsidRDefault="00D86BB9" w:rsidP="00D86BB9">
      <w:pPr>
        <w:spacing w:line="276" w:lineRule="auto"/>
        <w:rPr>
          <w:rFonts w:ascii="Calibri" w:hAnsi="Calibri"/>
        </w:rPr>
      </w:pPr>
      <w:r w:rsidRPr="00D86BB9">
        <w:rPr>
          <w:rFonts w:ascii="Calibri" w:hAnsi="Calibri"/>
        </w:rPr>
        <w:t xml:space="preserve">Peace in scripture is not the avoidance of problems, it is the presence of Jesus. A lot of times we think, “If I could just get things at the office to be a little bit better, and my family was doing this, and if I got a good report from the doctor, or if these scenarios or situations worked themselves out, I would have peace.” Peace comes from the presence of Jesus in your life. So you can have problems and you can have peace all at the same time. It really is amazing. Philippians calls it “the peace that passes all understanding.” Because I can be hurting, I can be struggling, I can be confused. At the same time, God can bring peace into my life. </w:t>
      </w:r>
    </w:p>
    <w:p w14:paraId="475FE1C7" w14:textId="77777777" w:rsidR="00D86BB9" w:rsidRPr="00D86BB9" w:rsidRDefault="00D86BB9" w:rsidP="00D86BB9">
      <w:pPr>
        <w:spacing w:line="276" w:lineRule="auto"/>
        <w:rPr>
          <w:rFonts w:ascii="Calibri" w:hAnsi="Calibri"/>
        </w:rPr>
      </w:pPr>
    </w:p>
    <w:p w14:paraId="4465683C" w14:textId="77777777" w:rsidR="00D86BB9" w:rsidRPr="00D86BB9" w:rsidRDefault="00D86BB9" w:rsidP="00D86BB9">
      <w:pPr>
        <w:spacing w:line="276" w:lineRule="auto"/>
        <w:rPr>
          <w:rFonts w:ascii="Calibri" w:hAnsi="Calibri"/>
        </w:rPr>
      </w:pPr>
      <w:r w:rsidRPr="00D86BB9">
        <w:rPr>
          <w:rFonts w:ascii="Calibri" w:hAnsi="Calibri"/>
        </w:rPr>
        <w:lastRenderedPageBreak/>
        <w:t xml:space="preserve">Jesus is speaking peace to His followers. In Mark 4:39, Jesus said, “Peace, be still,” to the winds and the waves on the Sea of Galilee. The disciples had been hearing Jesus talk about peace for years. I think when Jesus said, “Peace be with you.” they're like, “This really is Jesus.” Because Jesus was always talking about peace. He calmed the winds and the waves when there was a storm. </w:t>
      </w:r>
    </w:p>
    <w:p w14:paraId="015C9094" w14:textId="77777777" w:rsidR="00D86BB9" w:rsidRPr="00D86BB9" w:rsidRDefault="00D86BB9" w:rsidP="00D86BB9">
      <w:pPr>
        <w:spacing w:line="276" w:lineRule="auto"/>
        <w:rPr>
          <w:rFonts w:ascii="Calibri" w:hAnsi="Calibri"/>
        </w:rPr>
      </w:pPr>
    </w:p>
    <w:p w14:paraId="57233BE1" w14:textId="77777777" w:rsidR="00D86BB9" w:rsidRPr="00D86BB9" w:rsidRDefault="00D86BB9" w:rsidP="00D86BB9">
      <w:pPr>
        <w:spacing w:line="276" w:lineRule="auto"/>
        <w:rPr>
          <w:rFonts w:ascii="Calibri" w:hAnsi="Calibri"/>
        </w:rPr>
      </w:pPr>
      <w:r w:rsidRPr="00D86BB9">
        <w:rPr>
          <w:rFonts w:ascii="Calibri" w:hAnsi="Calibri"/>
        </w:rPr>
        <w:t xml:space="preserve">Did you know when you're in the middle of a storm that Jesus is the one that will bring peace to your life? He's the one that brings that inner calmness. He allows you to be calm, even though the waves and the winds are whipping around you. </w:t>
      </w:r>
    </w:p>
    <w:p w14:paraId="7DBD16D4" w14:textId="77777777" w:rsidR="00D86BB9" w:rsidRPr="00D86BB9" w:rsidRDefault="00D86BB9" w:rsidP="00D86BB9">
      <w:pPr>
        <w:spacing w:line="276" w:lineRule="auto"/>
        <w:rPr>
          <w:rFonts w:ascii="Calibri" w:hAnsi="Calibri"/>
        </w:rPr>
      </w:pPr>
    </w:p>
    <w:p w14:paraId="5A21C47E" w14:textId="77777777" w:rsidR="00D86BB9" w:rsidRPr="00D86BB9" w:rsidRDefault="00D86BB9" w:rsidP="00D86BB9">
      <w:pPr>
        <w:spacing w:line="276" w:lineRule="auto"/>
        <w:rPr>
          <w:rFonts w:ascii="Calibri" w:hAnsi="Calibri"/>
        </w:rPr>
      </w:pPr>
      <w:r w:rsidRPr="00D86BB9">
        <w:rPr>
          <w:rFonts w:ascii="Calibri" w:hAnsi="Calibri"/>
        </w:rPr>
        <w:t>“Peace I leave with you. My peace I give to you. I do not give to you as the world gives. Don’t let your heart be troubled or fearful” (John 14:27).</w:t>
      </w:r>
    </w:p>
    <w:p w14:paraId="5C7BEAD1" w14:textId="77777777" w:rsidR="00D86BB9" w:rsidRPr="00D86BB9" w:rsidRDefault="00D86BB9" w:rsidP="00D86BB9">
      <w:pPr>
        <w:spacing w:line="276" w:lineRule="auto"/>
        <w:rPr>
          <w:rFonts w:ascii="Calibri" w:hAnsi="Calibri"/>
          <w:i/>
          <w:iCs/>
        </w:rPr>
      </w:pPr>
    </w:p>
    <w:p w14:paraId="18EC33FD" w14:textId="77777777" w:rsidR="00D86BB9" w:rsidRPr="00D86BB9" w:rsidRDefault="00D86BB9" w:rsidP="00D86BB9">
      <w:pPr>
        <w:spacing w:line="276" w:lineRule="auto"/>
        <w:rPr>
          <w:rFonts w:ascii="Calibri" w:hAnsi="Calibri"/>
        </w:rPr>
      </w:pPr>
      <w:r w:rsidRPr="00D86BB9">
        <w:rPr>
          <w:rFonts w:ascii="Calibri" w:hAnsi="Calibri"/>
        </w:rPr>
        <w:t xml:space="preserve">In other words, my peace is not like what the world says peace is. The world says you'll have peace if you get rid of your problems. Jesus says, “You're always going to have problems, but you can have peace when you have my presence.” One of the nicknames of Jesus is the Prince of Peace. He knows more about peace than anybody! This Easter He can bring peace to your heart when you're facing fear, paranoia, pandemic, grief, turmoil, loss, whatever it may be. He's the Prince of Peace. </w:t>
      </w:r>
    </w:p>
    <w:p w14:paraId="38931F24" w14:textId="77777777" w:rsidR="00D86BB9" w:rsidRPr="00D86BB9" w:rsidRDefault="00D86BB9" w:rsidP="00D86BB9">
      <w:pPr>
        <w:spacing w:line="276" w:lineRule="auto"/>
        <w:rPr>
          <w:rFonts w:ascii="Calibri" w:hAnsi="Calibri"/>
        </w:rPr>
      </w:pPr>
    </w:p>
    <w:p w14:paraId="7F1E84B0" w14:textId="77777777" w:rsidR="00D86BB9" w:rsidRPr="00D86BB9" w:rsidRDefault="00D86BB9" w:rsidP="00D86BB9">
      <w:pPr>
        <w:spacing w:line="276" w:lineRule="auto"/>
        <w:rPr>
          <w:rFonts w:ascii="Calibri" w:hAnsi="Calibri"/>
        </w:rPr>
      </w:pPr>
      <w:r w:rsidRPr="00D86BB9">
        <w:rPr>
          <w:rFonts w:ascii="Calibri" w:hAnsi="Calibri"/>
        </w:rPr>
        <w:t xml:space="preserve">Jesus speaks to the disciples’ feelings. </w:t>
      </w:r>
    </w:p>
    <w:p w14:paraId="50D54142" w14:textId="77777777" w:rsidR="00D86BB9" w:rsidRPr="00D86BB9" w:rsidRDefault="00D86BB9" w:rsidP="00D86BB9">
      <w:pPr>
        <w:spacing w:line="276" w:lineRule="auto"/>
        <w:rPr>
          <w:rFonts w:ascii="Calibri" w:hAnsi="Calibri"/>
        </w:rPr>
      </w:pPr>
    </w:p>
    <w:p w14:paraId="20355B6B" w14:textId="77777777" w:rsidR="00D86BB9" w:rsidRPr="00D86BB9" w:rsidRDefault="00D86BB9" w:rsidP="00D86BB9">
      <w:pPr>
        <w:spacing w:line="276" w:lineRule="auto"/>
        <w:rPr>
          <w:rFonts w:ascii="Calibri" w:hAnsi="Calibri"/>
          <w:i/>
          <w:iCs/>
        </w:rPr>
      </w:pPr>
      <w:r w:rsidRPr="00D86BB9">
        <w:rPr>
          <w:rFonts w:ascii="Calibri" w:hAnsi="Calibri"/>
          <w:i/>
          <w:iCs/>
        </w:rPr>
        <w:t>HE SPEAKS TO OUR SENSES</w:t>
      </w:r>
    </w:p>
    <w:p w14:paraId="3A00D490" w14:textId="77777777" w:rsidR="00D86BB9" w:rsidRPr="00D86BB9" w:rsidRDefault="00D86BB9" w:rsidP="00D86BB9">
      <w:pPr>
        <w:spacing w:line="276" w:lineRule="auto"/>
        <w:rPr>
          <w:rFonts w:ascii="Calibri" w:hAnsi="Calibri"/>
          <w:i/>
          <w:iCs/>
        </w:rPr>
      </w:pPr>
    </w:p>
    <w:p w14:paraId="4CE77719" w14:textId="77777777" w:rsidR="00D86BB9" w:rsidRPr="00D86BB9" w:rsidRDefault="00D86BB9" w:rsidP="00D86BB9">
      <w:pPr>
        <w:spacing w:line="276" w:lineRule="auto"/>
        <w:rPr>
          <w:rFonts w:ascii="Calibri" w:hAnsi="Calibri"/>
        </w:rPr>
      </w:pPr>
      <w:r w:rsidRPr="00D86BB9">
        <w:rPr>
          <w:rFonts w:ascii="Calibri" w:hAnsi="Calibri"/>
        </w:rPr>
        <w:t>He says, “Look at my wounds.”</w:t>
      </w:r>
    </w:p>
    <w:p w14:paraId="66D0CB4D" w14:textId="77777777" w:rsidR="00D86BB9" w:rsidRPr="00D86BB9" w:rsidRDefault="00D86BB9" w:rsidP="00D86BB9">
      <w:pPr>
        <w:spacing w:line="276" w:lineRule="auto"/>
        <w:rPr>
          <w:rFonts w:ascii="Calibri" w:hAnsi="Calibri"/>
        </w:rPr>
      </w:pPr>
    </w:p>
    <w:p w14:paraId="73144547" w14:textId="77777777" w:rsidR="00D86BB9" w:rsidRPr="00D86BB9" w:rsidRDefault="00D86BB9" w:rsidP="00D86BB9">
      <w:pPr>
        <w:spacing w:line="276" w:lineRule="auto"/>
        <w:rPr>
          <w:rFonts w:ascii="Calibri" w:hAnsi="Calibri"/>
        </w:rPr>
      </w:pPr>
      <w:r w:rsidRPr="00D86BB9">
        <w:rPr>
          <w:rFonts w:ascii="Calibri" w:hAnsi="Calibri"/>
        </w:rPr>
        <w:t>“‘Why are you troubled?’ he asked them. ‘And why do doubts arise in your hearts? Look at my hands and my feet, that it is I myself! Touch me and see, because a ghost does not have flesh and bones as you can see I have.’ Having said this, he showed them his hands and feet. But while they still were amazed and in disbelief because of their joy, he asked them, ‘Do you have anything here to eat?’ So they gave him a piece of a broiled fish” (Luke 24:38-42).</w:t>
      </w:r>
    </w:p>
    <w:p w14:paraId="6BB29BBE" w14:textId="77777777" w:rsidR="00D86BB9" w:rsidRPr="00D86BB9" w:rsidRDefault="00D86BB9" w:rsidP="00D86BB9">
      <w:pPr>
        <w:spacing w:line="276" w:lineRule="auto"/>
        <w:rPr>
          <w:rFonts w:ascii="Calibri" w:hAnsi="Calibri"/>
          <w:i/>
          <w:iCs/>
        </w:rPr>
      </w:pPr>
    </w:p>
    <w:p w14:paraId="3E0DB80B" w14:textId="67732406" w:rsidR="00D86BB9" w:rsidRPr="00D86BB9" w:rsidRDefault="00D86BB9" w:rsidP="00D86BB9">
      <w:pPr>
        <w:spacing w:line="276" w:lineRule="auto"/>
        <w:rPr>
          <w:rFonts w:ascii="Calibri" w:hAnsi="Calibri"/>
        </w:rPr>
      </w:pPr>
      <w:r w:rsidRPr="00D86BB9">
        <w:rPr>
          <w:rFonts w:ascii="Calibri" w:hAnsi="Calibri"/>
        </w:rPr>
        <w:t xml:space="preserve">I'm sure Jesus was kind of hungry because, after all, He had been in the tomb three days. I'm sure He wanted to eat. But the reason that Jesus wanted to eat in in the presence of the disciples is because ghosts don't consume food. He wanted them to see that </w:t>
      </w:r>
      <w:r w:rsidR="004F2896">
        <w:rPr>
          <w:rFonts w:ascii="Calibri" w:hAnsi="Calibri"/>
        </w:rPr>
        <w:t>he</w:t>
      </w:r>
      <w:r w:rsidRPr="00D86BB9">
        <w:rPr>
          <w:rFonts w:ascii="Calibri" w:hAnsi="Calibri"/>
        </w:rPr>
        <w:t xml:space="preserve"> had </w:t>
      </w:r>
      <w:r w:rsidR="004F2896">
        <w:rPr>
          <w:rFonts w:ascii="Calibri" w:hAnsi="Calibri"/>
        </w:rPr>
        <w:t xml:space="preserve">a </w:t>
      </w:r>
      <w:r w:rsidRPr="00D86BB9">
        <w:rPr>
          <w:rFonts w:ascii="Calibri" w:hAnsi="Calibri"/>
        </w:rPr>
        <w:t>bodily resurrect</w:t>
      </w:r>
      <w:r w:rsidR="004F2896">
        <w:rPr>
          <w:rFonts w:ascii="Calibri" w:hAnsi="Calibri"/>
        </w:rPr>
        <w:t>ion</w:t>
      </w:r>
      <w:r w:rsidRPr="00D86BB9">
        <w:rPr>
          <w:rFonts w:ascii="Calibri" w:hAnsi="Calibri"/>
        </w:rPr>
        <w:t xml:space="preserve">. He wanted them to see that this was the real Jesus. This was not just some image of Jesus or some spiritual experience. This was the resurrected Christ, so He eats the food. </w:t>
      </w:r>
    </w:p>
    <w:p w14:paraId="2F5A46C1" w14:textId="77777777" w:rsidR="00D86BB9" w:rsidRPr="00D86BB9" w:rsidRDefault="00D86BB9" w:rsidP="00D86BB9">
      <w:pPr>
        <w:spacing w:line="276" w:lineRule="auto"/>
        <w:rPr>
          <w:rFonts w:ascii="Calibri" w:hAnsi="Calibri"/>
        </w:rPr>
      </w:pPr>
    </w:p>
    <w:p w14:paraId="35591BE7" w14:textId="348B39AB" w:rsidR="00D86BB9" w:rsidRPr="00D86BB9" w:rsidRDefault="00D86BB9" w:rsidP="00D86BB9">
      <w:pPr>
        <w:spacing w:line="276" w:lineRule="auto"/>
        <w:rPr>
          <w:rFonts w:ascii="Calibri" w:hAnsi="Calibri"/>
        </w:rPr>
      </w:pPr>
      <w:r w:rsidRPr="00D86BB9">
        <w:rPr>
          <w:rFonts w:ascii="Calibri" w:hAnsi="Calibri"/>
        </w:rPr>
        <w:t>But He says before that, “Touch my bones and my flesh.” In other words, “Give me a knuckle bump. Come here and give me a hug. Come feel of me. Look at the wounds in my hands and the spear in my side. Do you see where they crucified me? Come check it out.</w:t>
      </w:r>
      <w:r w:rsidR="004F2896">
        <w:rPr>
          <w:rFonts w:ascii="Calibri" w:hAnsi="Calibri"/>
        </w:rPr>
        <w:t xml:space="preserve"> See for yourselves.</w:t>
      </w:r>
      <w:r w:rsidRPr="00D86BB9">
        <w:rPr>
          <w:rFonts w:ascii="Calibri" w:hAnsi="Calibri"/>
        </w:rPr>
        <w:t xml:space="preserve">” </w:t>
      </w:r>
    </w:p>
    <w:p w14:paraId="369032D4" w14:textId="77777777" w:rsidR="00D86BB9" w:rsidRPr="00D86BB9" w:rsidRDefault="00D86BB9" w:rsidP="00D86BB9">
      <w:pPr>
        <w:spacing w:line="276" w:lineRule="auto"/>
        <w:rPr>
          <w:rFonts w:ascii="Calibri" w:hAnsi="Calibri"/>
        </w:rPr>
      </w:pPr>
    </w:p>
    <w:p w14:paraId="54FAB48C" w14:textId="190D7A9E" w:rsidR="00D86BB9" w:rsidRPr="00D86BB9" w:rsidRDefault="00D86BB9" w:rsidP="00D86BB9">
      <w:pPr>
        <w:spacing w:line="276" w:lineRule="auto"/>
        <w:rPr>
          <w:rFonts w:ascii="Calibri" w:hAnsi="Calibri"/>
        </w:rPr>
      </w:pPr>
      <w:r w:rsidRPr="00D86BB9">
        <w:rPr>
          <w:rFonts w:ascii="Calibri" w:hAnsi="Calibri"/>
        </w:rPr>
        <w:t xml:space="preserve">If you're a doubter, I want to challenge you. Not only does God speak through peace, but He also speaks through our senses. Use your mind, use your eyesight, use what you can touch and feel. Look at the evidence. The disciples went and they were persuaded as they saw the wounds and they saw the scars that Jesus had endured. Disciples looked and they felt of Jesus. </w:t>
      </w:r>
    </w:p>
    <w:p w14:paraId="30ED4E47" w14:textId="77777777" w:rsidR="00D86BB9" w:rsidRPr="00D86BB9" w:rsidRDefault="00D86BB9" w:rsidP="00D86BB9">
      <w:pPr>
        <w:spacing w:line="276" w:lineRule="auto"/>
        <w:rPr>
          <w:rFonts w:ascii="Calibri" w:hAnsi="Calibri"/>
        </w:rPr>
      </w:pPr>
    </w:p>
    <w:p w14:paraId="1AE0D775" w14:textId="77777777" w:rsidR="00D86BB9" w:rsidRPr="00D86BB9" w:rsidRDefault="00D86BB9" w:rsidP="00D86BB9">
      <w:pPr>
        <w:spacing w:line="276" w:lineRule="auto"/>
        <w:rPr>
          <w:rFonts w:ascii="Calibri" w:hAnsi="Calibri"/>
        </w:rPr>
      </w:pPr>
      <w:r w:rsidRPr="00D86BB9">
        <w:rPr>
          <w:rFonts w:ascii="Calibri" w:hAnsi="Calibri"/>
        </w:rPr>
        <w:t xml:space="preserve">But I think perhaps one of the greatest indicators of the resurrection is the life change that takes place in the life of a believer. If you're not a believer, maybe you've known people that have had dramatic transformations, spiritual transformations in their life. People were depressed, people were bummed out, people were afraid, people were struggling with addictions, and they met Christ and Christ began to make a huge difference in their life. Yes, we don't have the body of Jesus here physically with us today. But we can look at His work. We can look at His movement in the hearts and lives of people. That is one of the greatest indicators of the gospel. </w:t>
      </w:r>
    </w:p>
    <w:p w14:paraId="3EB658EE" w14:textId="77777777" w:rsidR="00D86BB9" w:rsidRPr="00D86BB9" w:rsidRDefault="00D86BB9" w:rsidP="00D86BB9">
      <w:pPr>
        <w:spacing w:line="276" w:lineRule="auto"/>
        <w:rPr>
          <w:rFonts w:ascii="Calibri" w:hAnsi="Calibri"/>
        </w:rPr>
      </w:pPr>
    </w:p>
    <w:p w14:paraId="747E697D" w14:textId="77777777" w:rsidR="00D86BB9" w:rsidRPr="00D86BB9" w:rsidRDefault="00D86BB9" w:rsidP="00D86BB9">
      <w:pPr>
        <w:spacing w:line="276" w:lineRule="auto"/>
        <w:rPr>
          <w:rFonts w:ascii="Calibri" w:hAnsi="Calibri"/>
        </w:rPr>
      </w:pPr>
      <w:r w:rsidRPr="00D86BB9">
        <w:rPr>
          <w:rFonts w:ascii="Calibri" w:hAnsi="Calibri"/>
        </w:rPr>
        <w:t xml:space="preserve">Maybe God's done something in your life. We have a whole series of videos on our website that details the life change of so many of our members here at Edge Church and what God has done in their own life. </w:t>
      </w:r>
    </w:p>
    <w:p w14:paraId="30A1E81B" w14:textId="77777777" w:rsidR="00D86BB9" w:rsidRPr="00D86BB9" w:rsidRDefault="00D86BB9" w:rsidP="00D86BB9">
      <w:pPr>
        <w:spacing w:line="276" w:lineRule="auto"/>
        <w:rPr>
          <w:rFonts w:ascii="Calibri" w:hAnsi="Calibri"/>
        </w:rPr>
      </w:pPr>
    </w:p>
    <w:p w14:paraId="4E522BD9" w14:textId="77777777" w:rsidR="00D86BB9" w:rsidRPr="00D86BB9" w:rsidRDefault="00D86BB9" w:rsidP="00D86BB9">
      <w:pPr>
        <w:spacing w:line="276" w:lineRule="auto"/>
        <w:rPr>
          <w:rFonts w:ascii="Calibri" w:hAnsi="Calibri"/>
        </w:rPr>
      </w:pPr>
      <w:r w:rsidRPr="00D86BB9">
        <w:rPr>
          <w:rFonts w:ascii="Calibri" w:hAnsi="Calibri"/>
        </w:rPr>
        <w:t>Look and see. Look at creation. One of the greatest indicators of God's handiwork here on earth is the creation of the world. Where did it all come from? It came from God.</w:t>
      </w:r>
    </w:p>
    <w:p w14:paraId="41690E15" w14:textId="77777777" w:rsidR="00D86BB9" w:rsidRPr="00D86BB9" w:rsidRDefault="00D86BB9" w:rsidP="00D86BB9">
      <w:pPr>
        <w:spacing w:line="276" w:lineRule="auto"/>
        <w:rPr>
          <w:rFonts w:ascii="Calibri" w:hAnsi="Calibri"/>
        </w:rPr>
      </w:pPr>
    </w:p>
    <w:p w14:paraId="764E04D5" w14:textId="77777777" w:rsidR="00D86BB9" w:rsidRPr="00D86BB9" w:rsidRDefault="00D86BB9" w:rsidP="00D86BB9">
      <w:pPr>
        <w:spacing w:line="276" w:lineRule="auto"/>
        <w:rPr>
          <w:rFonts w:ascii="Calibri" w:hAnsi="Calibri"/>
        </w:rPr>
      </w:pPr>
      <w:r w:rsidRPr="00D86BB9">
        <w:rPr>
          <w:rFonts w:ascii="Calibri" w:hAnsi="Calibri"/>
        </w:rPr>
        <w:t>Look at God's provision in your life. Look at God's movement. Look at God's word. Jesus is saying, “Just open your eyes. Look and see. Look and behold what I am doing. I have risen from the grave.”</w:t>
      </w:r>
    </w:p>
    <w:p w14:paraId="2A1C4AFA" w14:textId="77777777" w:rsidR="00D86BB9" w:rsidRPr="00D86BB9" w:rsidRDefault="00D86BB9" w:rsidP="00D86BB9">
      <w:pPr>
        <w:spacing w:line="276" w:lineRule="auto"/>
        <w:rPr>
          <w:rFonts w:ascii="Calibri" w:hAnsi="Calibri"/>
        </w:rPr>
      </w:pPr>
    </w:p>
    <w:p w14:paraId="1A752C5E" w14:textId="77777777" w:rsidR="00D86BB9" w:rsidRPr="00D86BB9" w:rsidRDefault="00D86BB9" w:rsidP="00D86BB9">
      <w:pPr>
        <w:spacing w:line="276" w:lineRule="auto"/>
        <w:rPr>
          <w:rFonts w:ascii="Calibri" w:hAnsi="Calibri"/>
          <w:i/>
          <w:iCs/>
        </w:rPr>
      </w:pPr>
      <w:r w:rsidRPr="00D86BB9">
        <w:rPr>
          <w:rFonts w:ascii="Calibri" w:hAnsi="Calibri"/>
          <w:i/>
          <w:iCs/>
        </w:rPr>
        <w:t>HE SPEAKS TO OUR MIND</w:t>
      </w:r>
    </w:p>
    <w:p w14:paraId="1C33D9EF" w14:textId="77777777" w:rsidR="00D86BB9" w:rsidRPr="00D86BB9" w:rsidRDefault="00D86BB9" w:rsidP="00D86BB9">
      <w:pPr>
        <w:spacing w:line="276" w:lineRule="auto"/>
        <w:rPr>
          <w:rFonts w:ascii="Calibri" w:hAnsi="Calibri"/>
        </w:rPr>
      </w:pPr>
    </w:p>
    <w:p w14:paraId="0C3C59C1" w14:textId="77777777" w:rsidR="00D86BB9" w:rsidRPr="00D86BB9" w:rsidRDefault="00D86BB9" w:rsidP="00D86BB9">
      <w:pPr>
        <w:spacing w:line="276" w:lineRule="auto"/>
        <w:rPr>
          <w:rFonts w:ascii="Calibri" w:hAnsi="Calibri"/>
        </w:rPr>
      </w:pPr>
      <w:r w:rsidRPr="00D86BB9">
        <w:rPr>
          <w:rFonts w:ascii="Calibri" w:hAnsi="Calibri"/>
        </w:rPr>
        <w:t xml:space="preserve">“He told them, ‘These are my words that I spoke to you while I was still with you—that everything written about me in the Law of Moses, the Prophets, and the Psalms must be fulfilled.’ Then he opened their minds to understand the Scriptures. He also said to them, ‘This is what is written: The Messiah will suffer and rise from the dead the third day, and repentance </w:t>
      </w:r>
      <w:r w:rsidRPr="00D86BB9">
        <w:rPr>
          <w:rFonts w:ascii="Calibri" w:hAnsi="Calibri"/>
        </w:rPr>
        <w:lastRenderedPageBreak/>
        <w:t>for forgiveness of sins will be proclaimed in his name to all the nations, beginning at Jerusalem’” (Luke 24:44-46).</w:t>
      </w:r>
    </w:p>
    <w:p w14:paraId="024BEFDF" w14:textId="77777777" w:rsidR="00D86BB9" w:rsidRPr="00D86BB9" w:rsidRDefault="00D86BB9" w:rsidP="00D86BB9">
      <w:pPr>
        <w:spacing w:line="276" w:lineRule="auto"/>
        <w:rPr>
          <w:rFonts w:ascii="Calibri" w:hAnsi="Calibri"/>
        </w:rPr>
      </w:pPr>
    </w:p>
    <w:p w14:paraId="363DFEAD" w14:textId="77777777" w:rsidR="00D86BB9" w:rsidRPr="00D86BB9" w:rsidRDefault="00D86BB9" w:rsidP="00D86BB9">
      <w:pPr>
        <w:spacing w:line="276" w:lineRule="auto"/>
        <w:rPr>
          <w:rFonts w:ascii="Calibri" w:hAnsi="Calibri"/>
        </w:rPr>
      </w:pPr>
      <w:r w:rsidRPr="00D86BB9">
        <w:rPr>
          <w:rFonts w:ascii="Calibri" w:hAnsi="Calibri"/>
        </w:rPr>
        <w:t xml:space="preserve">He says, “Guys, think about the scriptures.” Now the disciples were all Jewish. That means that they knew the Old Testament. They knew the writings of Moses – Genesis, Exodus, Leviticus, Numbers, Deuteronomy. They knew the teachings. They knew the writings of the prophets. They knew the Psalms. Jesus reminds them, “Think about what you know from the Hebrew scripture. Think about that. That's who I am.” The prophecies of the Old Testament have now come to fulfillment. </w:t>
      </w:r>
    </w:p>
    <w:p w14:paraId="03600354" w14:textId="77777777" w:rsidR="00D86BB9" w:rsidRPr="00D86BB9" w:rsidRDefault="00D86BB9" w:rsidP="00D86BB9">
      <w:pPr>
        <w:spacing w:line="276" w:lineRule="auto"/>
        <w:rPr>
          <w:rFonts w:ascii="Calibri" w:hAnsi="Calibri"/>
        </w:rPr>
      </w:pPr>
    </w:p>
    <w:p w14:paraId="156C54C8" w14:textId="77777777" w:rsidR="00D86BB9" w:rsidRPr="00D86BB9" w:rsidRDefault="00D86BB9" w:rsidP="00D86BB9">
      <w:pPr>
        <w:spacing w:line="276" w:lineRule="auto"/>
        <w:rPr>
          <w:rFonts w:ascii="Calibri" w:hAnsi="Calibri"/>
        </w:rPr>
      </w:pPr>
      <w:r w:rsidRPr="00D86BB9">
        <w:rPr>
          <w:rFonts w:ascii="Calibri" w:hAnsi="Calibri"/>
        </w:rPr>
        <w:t>There are several hundred prophecies. It was prophesied where Jesus would be born. It was prophesied how He would die, where He would be from, that He would be born of a virgin, that He would be without sin, a descendant of David. The list goes on and on. Jesus is framing His resurrection in the context of the scriptures of the Old Testament. He says, “Open your mind.”</w:t>
      </w:r>
    </w:p>
    <w:p w14:paraId="77FD3706" w14:textId="77777777" w:rsidR="00D86BB9" w:rsidRPr="00D86BB9" w:rsidRDefault="00D86BB9" w:rsidP="00D86BB9">
      <w:pPr>
        <w:spacing w:line="276" w:lineRule="auto"/>
        <w:rPr>
          <w:rFonts w:ascii="Calibri" w:hAnsi="Calibri"/>
        </w:rPr>
      </w:pPr>
    </w:p>
    <w:p w14:paraId="4834CE20" w14:textId="77777777" w:rsidR="00D86BB9" w:rsidRPr="00D86BB9" w:rsidRDefault="00D86BB9" w:rsidP="00D86BB9">
      <w:pPr>
        <w:spacing w:line="276" w:lineRule="auto"/>
        <w:rPr>
          <w:rFonts w:ascii="Calibri" w:hAnsi="Calibri"/>
        </w:rPr>
      </w:pPr>
      <w:r w:rsidRPr="00D86BB9">
        <w:rPr>
          <w:rFonts w:ascii="Calibri" w:hAnsi="Calibri"/>
        </w:rPr>
        <w:t xml:space="preserve">We ought to look and see, and we also ought to think deeply about the resurrected Christ. </w:t>
      </w:r>
    </w:p>
    <w:p w14:paraId="2CD47FA9" w14:textId="77777777" w:rsidR="00D86BB9" w:rsidRPr="00D86BB9" w:rsidRDefault="00D86BB9" w:rsidP="00D86BB9">
      <w:pPr>
        <w:spacing w:line="276" w:lineRule="auto"/>
        <w:rPr>
          <w:rFonts w:ascii="Calibri" w:hAnsi="Calibri"/>
        </w:rPr>
      </w:pPr>
    </w:p>
    <w:p w14:paraId="6F324EA8" w14:textId="3B104177" w:rsidR="00D86BB9" w:rsidRPr="00D86BB9" w:rsidRDefault="00D86BB9" w:rsidP="00D86BB9">
      <w:pPr>
        <w:spacing w:line="276" w:lineRule="auto"/>
        <w:rPr>
          <w:rFonts w:ascii="Calibri" w:hAnsi="Calibri"/>
        </w:rPr>
      </w:pPr>
      <w:r w:rsidRPr="00D86BB9">
        <w:rPr>
          <w:rFonts w:ascii="Calibri" w:hAnsi="Calibri"/>
        </w:rPr>
        <w:t xml:space="preserve">The gospels </w:t>
      </w:r>
      <w:r w:rsidR="004F2896">
        <w:rPr>
          <w:rFonts w:ascii="Calibri" w:hAnsi="Calibri"/>
        </w:rPr>
        <w:t>are</w:t>
      </w:r>
      <w:r w:rsidRPr="00D86BB9">
        <w:rPr>
          <w:rFonts w:ascii="Calibri" w:hAnsi="Calibri"/>
        </w:rPr>
        <w:t xml:space="preserve"> </w:t>
      </w:r>
      <w:r w:rsidR="004F2896">
        <w:rPr>
          <w:rFonts w:ascii="Calibri" w:hAnsi="Calibri"/>
        </w:rPr>
        <w:t xml:space="preserve">some of </w:t>
      </w:r>
      <w:r w:rsidRPr="00D86BB9">
        <w:rPr>
          <w:rFonts w:ascii="Calibri" w:hAnsi="Calibri"/>
        </w:rPr>
        <w:t>the most substantiated document</w:t>
      </w:r>
      <w:r w:rsidR="004F2896">
        <w:rPr>
          <w:rFonts w:ascii="Calibri" w:hAnsi="Calibri"/>
        </w:rPr>
        <w:t>s</w:t>
      </w:r>
      <w:r w:rsidRPr="00D86BB9">
        <w:rPr>
          <w:rFonts w:ascii="Calibri" w:hAnsi="Calibri"/>
        </w:rPr>
        <w:t xml:space="preserve"> in all of antiquity. We know more about the New Testament than we know about any other document in the world. Did you know it? We have more than 5,800 fragments or complete manuscripts in Greek of the New Testament, 10,000 in Latin, 9,300 manuscripts in other languages. Some of them go back as far 120 A.D. Meaning that we know a lot about the story of Jesus. We know a lot more about Jesus than we know about so many ancients, so many heroes, and kings, and empires, and things like that of antiquity. We know more about Jesus than all those guys. We ought to look and see, and we ought to study and read the scripture to understand it.</w:t>
      </w:r>
    </w:p>
    <w:p w14:paraId="7800822E" w14:textId="77777777" w:rsidR="00D86BB9" w:rsidRPr="00D86BB9" w:rsidRDefault="00D86BB9" w:rsidP="00D86BB9">
      <w:pPr>
        <w:spacing w:line="276" w:lineRule="auto"/>
        <w:rPr>
          <w:rFonts w:ascii="Calibri" w:hAnsi="Calibri"/>
        </w:rPr>
      </w:pPr>
    </w:p>
    <w:p w14:paraId="468F285B" w14:textId="77777777" w:rsidR="00D86BB9" w:rsidRPr="00D86BB9" w:rsidRDefault="00D86BB9" w:rsidP="00D86BB9">
      <w:pPr>
        <w:spacing w:line="276" w:lineRule="auto"/>
        <w:rPr>
          <w:rFonts w:ascii="Calibri" w:hAnsi="Calibri"/>
        </w:rPr>
      </w:pPr>
      <w:r w:rsidRPr="00D86BB9">
        <w:rPr>
          <w:rFonts w:ascii="Calibri" w:hAnsi="Calibri"/>
        </w:rPr>
        <w:t xml:space="preserve">The Bible says here, “According to Jesus, He opened their minds.” I just love that concept. Jesus opened their minds. Maybe you're a skeptic because your mind has never been opened. Maybe you should pray and ask God, “God, open my mind.” For some people, it's not about the facts. It's not about the facts at all. </w:t>
      </w:r>
    </w:p>
    <w:p w14:paraId="7D0BF875" w14:textId="77777777" w:rsidR="00D86BB9" w:rsidRPr="00D86BB9" w:rsidRDefault="00D86BB9" w:rsidP="00D86BB9">
      <w:pPr>
        <w:spacing w:line="276" w:lineRule="auto"/>
        <w:rPr>
          <w:rFonts w:ascii="Calibri" w:hAnsi="Calibri"/>
        </w:rPr>
      </w:pPr>
    </w:p>
    <w:p w14:paraId="4F4792B2" w14:textId="77777777" w:rsidR="00D86BB9" w:rsidRPr="00D86BB9" w:rsidRDefault="00D86BB9" w:rsidP="00D86BB9">
      <w:pPr>
        <w:spacing w:line="276" w:lineRule="auto"/>
        <w:rPr>
          <w:rFonts w:ascii="Calibri" w:hAnsi="Calibri"/>
        </w:rPr>
      </w:pPr>
      <w:r w:rsidRPr="00D86BB9">
        <w:rPr>
          <w:rFonts w:ascii="Calibri" w:hAnsi="Calibri"/>
        </w:rPr>
        <w:t xml:space="preserve">In fact, I was talking with a guy about the resurrection a few years ago. I was going through and I was explaining. I'm passionate about this stuff. I'm talking to this guy about his salvation and I'm talking to him about the resurrection of Jesus. I'm answering his questions. Every time I answered a question, he would ask another question and another question. Finally, I just looked at him and said, “Let me just cut to the chase. If I could answer every question that you have about the resurrection, would you believe?” He paused for a moment and he looked at </w:t>
      </w:r>
      <w:r w:rsidRPr="00D86BB9">
        <w:rPr>
          <w:rFonts w:ascii="Calibri" w:hAnsi="Calibri"/>
        </w:rPr>
        <w:lastRenderedPageBreak/>
        <w:t>me and he said, “No.” I said, “Why not?” He said, “Because I don't want to change.” I appreciated his honesty. But what he said was also very sad to me. In other words, all the evidence didn't really matter.</w:t>
      </w:r>
    </w:p>
    <w:p w14:paraId="07D3899D" w14:textId="77777777" w:rsidR="00D86BB9" w:rsidRPr="00D86BB9" w:rsidRDefault="00D86BB9" w:rsidP="00D86BB9">
      <w:pPr>
        <w:spacing w:line="276" w:lineRule="auto"/>
        <w:rPr>
          <w:rFonts w:ascii="Calibri" w:hAnsi="Calibri"/>
        </w:rPr>
      </w:pPr>
    </w:p>
    <w:p w14:paraId="5953026F" w14:textId="4563BF19" w:rsidR="00D86BB9" w:rsidRPr="00D86BB9" w:rsidRDefault="00D86BB9" w:rsidP="00D86BB9">
      <w:pPr>
        <w:spacing w:line="276" w:lineRule="auto"/>
        <w:rPr>
          <w:rFonts w:ascii="Calibri" w:hAnsi="Calibri"/>
        </w:rPr>
      </w:pPr>
      <w:r w:rsidRPr="00D86BB9">
        <w:rPr>
          <w:rFonts w:ascii="Calibri" w:hAnsi="Calibri"/>
        </w:rPr>
        <w:t>We could talk</w:t>
      </w:r>
      <w:r w:rsidR="004F2896">
        <w:rPr>
          <w:rFonts w:ascii="Calibri" w:hAnsi="Calibri"/>
        </w:rPr>
        <w:t xml:space="preserve"> </w:t>
      </w:r>
      <w:r w:rsidRPr="00D86BB9">
        <w:rPr>
          <w:rFonts w:ascii="Calibri" w:hAnsi="Calibri"/>
        </w:rPr>
        <w:t xml:space="preserve">from A-Z about the Bible, about the birth of Jesus, the life of Jesus, the resurrection of Jesus. We have so much evidence, we have so much information. But if our mind has not been opened, if our heart has not been moved towards Jesus, then it really doesn't matter. We need Jesus to open our mind. This guy I was talking to didn't have an open mind. </w:t>
      </w:r>
    </w:p>
    <w:p w14:paraId="60913137" w14:textId="77777777" w:rsidR="00D86BB9" w:rsidRPr="00D86BB9" w:rsidRDefault="00D86BB9" w:rsidP="00D86BB9">
      <w:pPr>
        <w:spacing w:line="276" w:lineRule="auto"/>
        <w:rPr>
          <w:rFonts w:ascii="Calibri" w:hAnsi="Calibri"/>
        </w:rPr>
      </w:pPr>
    </w:p>
    <w:p w14:paraId="3D1A0377" w14:textId="77777777" w:rsidR="00D86BB9" w:rsidRPr="00D86BB9" w:rsidRDefault="00D86BB9" w:rsidP="00D86BB9">
      <w:pPr>
        <w:spacing w:line="276" w:lineRule="auto"/>
        <w:rPr>
          <w:rFonts w:ascii="Calibri" w:hAnsi="Calibri"/>
        </w:rPr>
      </w:pPr>
      <w:r w:rsidRPr="00D86BB9">
        <w:rPr>
          <w:rFonts w:ascii="Calibri" w:hAnsi="Calibri"/>
        </w:rPr>
        <w:t xml:space="preserve">Do you have an open mind when it comes to the resurrection? Do you have an open mind when it comes to understanding the Savior of the world? Do you have a closed mind? A closed mind says, “I'm just going to do my own thing. I don't really believe all that stuff.” </w:t>
      </w:r>
    </w:p>
    <w:p w14:paraId="2A03C911" w14:textId="77777777" w:rsidR="00D86BB9" w:rsidRPr="00D86BB9" w:rsidRDefault="00D86BB9" w:rsidP="00D86BB9">
      <w:pPr>
        <w:spacing w:line="276" w:lineRule="auto"/>
        <w:rPr>
          <w:rFonts w:ascii="Calibri" w:hAnsi="Calibri"/>
        </w:rPr>
      </w:pPr>
    </w:p>
    <w:p w14:paraId="6E456D09" w14:textId="77777777" w:rsidR="00D86BB9" w:rsidRPr="00D86BB9" w:rsidRDefault="00D86BB9" w:rsidP="00D86BB9">
      <w:pPr>
        <w:spacing w:line="276" w:lineRule="auto"/>
        <w:rPr>
          <w:rFonts w:ascii="Calibri" w:hAnsi="Calibri"/>
        </w:rPr>
      </w:pPr>
      <w:r w:rsidRPr="00D86BB9">
        <w:rPr>
          <w:rFonts w:ascii="Calibri" w:hAnsi="Calibri"/>
        </w:rPr>
        <w:t xml:space="preserve">But Jesus is building a case. He brings peace. He speaks to the emotion. He shows the scars. He uses the rationale and the sight of the disciples to look and see. Then He reasons with them through the Old Testament, the prophets, the writings of Moses and the Psalms, to point one direction, and that is the validity and the significance of the resurrection of the Son of God. Isn't that beautiful to think about? </w:t>
      </w:r>
    </w:p>
    <w:p w14:paraId="7874E6A1" w14:textId="77777777" w:rsidR="00D86BB9" w:rsidRPr="00D86BB9" w:rsidRDefault="00D86BB9" w:rsidP="00D86BB9">
      <w:pPr>
        <w:spacing w:line="276" w:lineRule="auto"/>
        <w:rPr>
          <w:rFonts w:ascii="Calibri" w:hAnsi="Calibri"/>
        </w:rPr>
      </w:pPr>
    </w:p>
    <w:p w14:paraId="37C0B223" w14:textId="77777777" w:rsidR="00D86BB9" w:rsidRPr="00D86BB9" w:rsidRDefault="00D86BB9" w:rsidP="00D86BB9">
      <w:pPr>
        <w:spacing w:line="276" w:lineRule="auto"/>
        <w:rPr>
          <w:rFonts w:ascii="Calibri" w:hAnsi="Calibri"/>
        </w:rPr>
      </w:pPr>
      <w:r w:rsidRPr="00D86BB9">
        <w:rPr>
          <w:rFonts w:ascii="Calibri" w:hAnsi="Calibri"/>
        </w:rPr>
        <w:t xml:space="preserve">Do you want God to open your mind? </w:t>
      </w:r>
    </w:p>
    <w:p w14:paraId="767EC818" w14:textId="77777777" w:rsidR="00D86BB9" w:rsidRPr="00D86BB9" w:rsidRDefault="00D86BB9" w:rsidP="00D86BB9">
      <w:pPr>
        <w:spacing w:line="276" w:lineRule="auto"/>
        <w:rPr>
          <w:rFonts w:ascii="Calibri" w:hAnsi="Calibri"/>
        </w:rPr>
      </w:pPr>
    </w:p>
    <w:p w14:paraId="78CF49AF" w14:textId="77777777" w:rsidR="00D86BB9" w:rsidRPr="00D86BB9" w:rsidRDefault="00D86BB9" w:rsidP="00D86BB9">
      <w:pPr>
        <w:spacing w:line="276" w:lineRule="auto"/>
        <w:rPr>
          <w:rFonts w:ascii="Calibri" w:hAnsi="Calibri"/>
        </w:rPr>
      </w:pPr>
      <w:r w:rsidRPr="00D86BB9">
        <w:rPr>
          <w:rFonts w:ascii="Calibri" w:hAnsi="Calibri"/>
        </w:rPr>
        <w:t xml:space="preserve">It led to a dramatic transformation. People have questions. Jesus has answers. </w:t>
      </w:r>
    </w:p>
    <w:p w14:paraId="434AC046" w14:textId="77777777" w:rsidR="00D86BB9" w:rsidRPr="00D86BB9" w:rsidRDefault="00D86BB9" w:rsidP="00D86BB9">
      <w:pPr>
        <w:spacing w:line="276" w:lineRule="auto"/>
        <w:rPr>
          <w:rFonts w:ascii="Calibri" w:hAnsi="Calibri"/>
        </w:rPr>
      </w:pPr>
    </w:p>
    <w:p w14:paraId="25BF2775" w14:textId="77777777" w:rsidR="00D86BB9" w:rsidRPr="00D86BB9" w:rsidRDefault="00D86BB9" w:rsidP="00D86BB9">
      <w:pPr>
        <w:spacing w:line="276" w:lineRule="auto"/>
        <w:rPr>
          <w:rFonts w:ascii="Calibri" w:hAnsi="Calibri"/>
          <w:b/>
          <w:bCs/>
        </w:rPr>
      </w:pPr>
      <w:r w:rsidRPr="00D86BB9">
        <w:rPr>
          <w:rFonts w:ascii="Calibri" w:hAnsi="Calibri"/>
          <w:b/>
          <w:bCs/>
        </w:rPr>
        <w:t>3. JESUS’ ANSWERS EVOKE RESPONSE</w:t>
      </w:r>
    </w:p>
    <w:p w14:paraId="315967CE" w14:textId="77777777" w:rsidR="00D86BB9" w:rsidRPr="00D86BB9" w:rsidRDefault="00D86BB9" w:rsidP="00D86BB9">
      <w:pPr>
        <w:spacing w:line="276" w:lineRule="auto"/>
        <w:rPr>
          <w:rFonts w:ascii="Calibri" w:hAnsi="Calibri"/>
        </w:rPr>
      </w:pPr>
    </w:p>
    <w:p w14:paraId="4DF01B6F" w14:textId="77777777" w:rsidR="00D86BB9" w:rsidRPr="00D86BB9" w:rsidRDefault="00D86BB9" w:rsidP="00D86BB9">
      <w:pPr>
        <w:spacing w:line="276" w:lineRule="auto"/>
        <w:rPr>
          <w:rFonts w:ascii="Calibri" w:hAnsi="Calibri"/>
          <w:i/>
          <w:iCs/>
        </w:rPr>
      </w:pPr>
      <w:r w:rsidRPr="00D86BB9">
        <w:rPr>
          <w:rFonts w:ascii="Calibri" w:hAnsi="Calibri"/>
          <w:i/>
          <w:iCs/>
        </w:rPr>
        <w:t>SHARING</w:t>
      </w:r>
    </w:p>
    <w:p w14:paraId="0F5943C0" w14:textId="77777777" w:rsidR="00D86BB9" w:rsidRPr="00D86BB9" w:rsidRDefault="00D86BB9" w:rsidP="00D86BB9">
      <w:pPr>
        <w:spacing w:line="276" w:lineRule="auto"/>
        <w:rPr>
          <w:rFonts w:ascii="Calibri" w:hAnsi="Calibri"/>
        </w:rPr>
      </w:pPr>
    </w:p>
    <w:p w14:paraId="6E88C8BB" w14:textId="77777777" w:rsidR="00D86BB9" w:rsidRPr="00D86BB9" w:rsidRDefault="00D86BB9" w:rsidP="00D86BB9">
      <w:pPr>
        <w:spacing w:line="276" w:lineRule="auto"/>
        <w:rPr>
          <w:rFonts w:ascii="Calibri" w:hAnsi="Calibri"/>
        </w:rPr>
      </w:pPr>
      <w:r w:rsidRPr="00D86BB9">
        <w:rPr>
          <w:rFonts w:ascii="Calibri" w:hAnsi="Calibri"/>
        </w:rPr>
        <w:t xml:space="preserve">“You are witnesses of these things. And look, I am sending you what my </w:t>
      </w:r>
      <w:proofErr w:type="gramStart"/>
      <w:r w:rsidRPr="00D86BB9">
        <w:rPr>
          <w:rFonts w:ascii="Calibri" w:hAnsi="Calibri"/>
        </w:rPr>
        <w:t>Father</w:t>
      </w:r>
      <w:proofErr w:type="gramEnd"/>
      <w:r w:rsidRPr="00D86BB9">
        <w:rPr>
          <w:rFonts w:ascii="Calibri" w:hAnsi="Calibri"/>
        </w:rPr>
        <w:t xml:space="preserve"> promised. As for you, stay in the city until you are empowered from on high” (Luke 24:48-49).</w:t>
      </w:r>
    </w:p>
    <w:p w14:paraId="10899FAE" w14:textId="77777777" w:rsidR="00D86BB9" w:rsidRPr="00D86BB9" w:rsidRDefault="00D86BB9" w:rsidP="00D86BB9">
      <w:pPr>
        <w:spacing w:line="276" w:lineRule="auto"/>
        <w:rPr>
          <w:rFonts w:ascii="Calibri" w:hAnsi="Calibri"/>
        </w:rPr>
      </w:pPr>
    </w:p>
    <w:p w14:paraId="0ABF7F80" w14:textId="77777777" w:rsidR="00D86BB9" w:rsidRPr="00D86BB9" w:rsidRDefault="00D86BB9" w:rsidP="00D86BB9">
      <w:pPr>
        <w:spacing w:line="276" w:lineRule="auto"/>
        <w:rPr>
          <w:rFonts w:ascii="Calibri" w:hAnsi="Calibri"/>
        </w:rPr>
      </w:pPr>
      <w:r w:rsidRPr="00D86BB9">
        <w:rPr>
          <w:rFonts w:ascii="Calibri" w:hAnsi="Calibri"/>
        </w:rPr>
        <w:t xml:space="preserve">He says, “You're my witnesses.” In other words, if you believe in the resurrection of Christ, you've been commanded by God to tell other people about the resurrection. You're my witnesses. In the first century these are the people that actually beheld the resurrected Christ. They saw Him. They touched Him. They talked with Him. They ate dinner with Him. They knew Him. </w:t>
      </w:r>
    </w:p>
    <w:p w14:paraId="6F8B0832" w14:textId="77777777" w:rsidR="00D86BB9" w:rsidRPr="00D86BB9" w:rsidRDefault="00D86BB9" w:rsidP="00D86BB9">
      <w:pPr>
        <w:spacing w:line="276" w:lineRule="auto"/>
        <w:rPr>
          <w:rFonts w:ascii="Calibri" w:hAnsi="Calibri"/>
        </w:rPr>
      </w:pPr>
    </w:p>
    <w:p w14:paraId="43C656EE" w14:textId="3682E84C" w:rsidR="00D86BB9" w:rsidRPr="00D86BB9" w:rsidRDefault="00D86BB9" w:rsidP="00D86BB9">
      <w:pPr>
        <w:spacing w:line="276" w:lineRule="auto"/>
        <w:rPr>
          <w:rFonts w:ascii="Calibri" w:hAnsi="Calibri"/>
        </w:rPr>
      </w:pPr>
      <w:r w:rsidRPr="00D86BB9">
        <w:rPr>
          <w:rFonts w:ascii="Calibri" w:hAnsi="Calibri"/>
        </w:rPr>
        <w:lastRenderedPageBreak/>
        <w:t xml:space="preserve">What's so incredible about these disciples is they started as skeptics, but history records that all eleven died as martyrs for their faith, traveling around the world telling people about the resurrection. That doesn't happen. Eleven people don't independently give their lives for </w:t>
      </w:r>
      <w:r w:rsidR="004F2896">
        <w:rPr>
          <w:rFonts w:ascii="Calibri" w:hAnsi="Calibri"/>
        </w:rPr>
        <w:t>a cause they know is fake.</w:t>
      </w:r>
      <w:r w:rsidRPr="00D86BB9">
        <w:rPr>
          <w:rFonts w:ascii="Calibri" w:hAnsi="Calibri"/>
        </w:rPr>
        <w:t xml:space="preserve"> What would make somebody move from skeptic to martyr? It had to be dramatic. How about the resurrection? How about Jesus getting up out of that grave? </w:t>
      </w:r>
    </w:p>
    <w:p w14:paraId="2B01D08A" w14:textId="77777777" w:rsidR="00D86BB9" w:rsidRPr="00D86BB9" w:rsidRDefault="00D86BB9" w:rsidP="00D86BB9">
      <w:pPr>
        <w:spacing w:line="276" w:lineRule="auto"/>
        <w:rPr>
          <w:rFonts w:ascii="Calibri" w:hAnsi="Calibri"/>
        </w:rPr>
      </w:pPr>
    </w:p>
    <w:p w14:paraId="7FA9FD12" w14:textId="77777777" w:rsidR="00D86BB9" w:rsidRPr="00D86BB9" w:rsidRDefault="00D86BB9" w:rsidP="00D86BB9">
      <w:pPr>
        <w:spacing w:line="276" w:lineRule="auto"/>
        <w:rPr>
          <w:rFonts w:ascii="Calibri" w:hAnsi="Calibri"/>
        </w:rPr>
      </w:pPr>
      <w:r w:rsidRPr="00D86BB9">
        <w:rPr>
          <w:rFonts w:ascii="Calibri" w:hAnsi="Calibri"/>
        </w:rPr>
        <w:t xml:space="preserve">He says, “You’re to go and share. You’re to tell people the good news.” </w:t>
      </w:r>
    </w:p>
    <w:p w14:paraId="375E8B8F" w14:textId="77777777" w:rsidR="00D86BB9" w:rsidRPr="00D86BB9" w:rsidRDefault="00D86BB9" w:rsidP="00D86BB9">
      <w:pPr>
        <w:spacing w:line="276" w:lineRule="auto"/>
        <w:rPr>
          <w:rFonts w:ascii="Calibri" w:hAnsi="Calibri"/>
        </w:rPr>
      </w:pPr>
    </w:p>
    <w:p w14:paraId="411CB5B4" w14:textId="77777777" w:rsidR="00D86BB9" w:rsidRPr="00D86BB9" w:rsidRDefault="00D86BB9" w:rsidP="00D86BB9">
      <w:pPr>
        <w:spacing w:line="276" w:lineRule="auto"/>
        <w:rPr>
          <w:rFonts w:ascii="Calibri" w:hAnsi="Calibri"/>
        </w:rPr>
      </w:pPr>
      <w:r w:rsidRPr="00D86BB9">
        <w:rPr>
          <w:rFonts w:ascii="Calibri" w:hAnsi="Calibri"/>
        </w:rPr>
        <w:t>How many of you like to get online and read reviews? Maybe you read Yelp or Google reviews, or you look at other things. Maybe you're part of a Facebook group. You want to go to a nice restaurant and so you type it in. You're looking for a good school for your kids, or you’re trying to make some other decisions. You want the grass roots approach – what do normal people, like people in my neighborhood, say about that store? What do people in my community think about this? It’s a lot more compelling than when a celebrity gets on and says, “Go eat at this restaurant.” There's a place for some of that. But sometimes we want to know, what do normal folks say about this? We read the reviews.</w:t>
      </w:r>
    </w:p>
    <w:p w14:paraId="0573A28B" w14:textId="77777777" w:rsidR="00D86BB9" w:rsidRPr="00D86BB9" w:rsidRDefault="00D86BB9" w:rsidP="00D86BB9">
      <w:pPr>
        <w:spacing w:line="276" w:lineRule="auto"/>
        <w:rPr>
          <w:rFonts w:ascii="Calibri" w:hAnsi="Calibri"/>
        </w:rPr>
      </w:pPr>
    </w:p>
    <w:p w14:paraId="402F7468" w14:textId="52A54924" w:rsidR="00D86BB9" w:rsidRPr="00D86BB9" w:rsidRDefault="00D86BB9" w:rsidP="00D86BB9">
      <w:pPr>
        <w:spacing w:line="276" w:lineRule="auto"/>
        <w:rPr>
          <w:rFonts w:ascii="Calibri" w:hAnsi="Calibri"/>
        </w:rPr>
      </w:pPr>
      <w:r w:rsidRPr="00D86BB9">
        <w:rPr>
          <w:rFonts w:ascii="Calibri" w:hAnsi="Calibri"/>
        </w:rPr>
        <w:t xml:space="preserve">A few years ago, we were hosting a summer party at our home and Gena wanted to get some yard games. She went on Amazon and ordered a lawn bowling set. I got to show you guys a picture of that. </w:t>
      </w:r>
      <w:r w:rsidRPr="00D86BB9">
        <w:rPr>
          <w:rFonts w:ascii="Calibri" w:hAnsi="Calibri"/>
          <w:i/>
          <w:iCs/>
        </w:rPr>
        <w:t xml:space="preserve">[Photo shows extremely tall bowling pins in a yard.] </w:t>
      </w:r>
      <w:r w:rsidRPr="00D86BB9">
        <w:rPr>
          <w:rFonts w:ascii="Calibri" w:hAnsi="Calibri"/>
        </w:rPr>
        <w:t xml:space="preserve">That's the lawn bowling set. I thought, “This is going to be fun.” I just imagined myself bowling and I was going to have the kids set up the pins each time. I was going to beat all my guests. It was really going to be fun and exciting. Those pins look fantastic. Don’t they look great? Doesn’t that look like fun? Lawn bowling. I was pumped. </w:t>
      </w:r>
    </w:p>
    <w:p w14:paraId="77917F50" w14:textId="77777777" w:rsidR="00D86BB9" w:rsidRPr="00D86BB9" w:rsidRDefault="00D86BB9" w:rsidP="00D86BB9">
      <w:pPr>
        <w:spacing w:line="276" w:lineRule="auto"/>
        <w:rPr>
          <w:rFonts w:ascii="Calibri" w:hAnsi="Calibri"/>
        </w:rPr>
      </w:pPr>
    </w:p>
    <w:p w14:paraId="23CE0F7C" w14:textId="59C28206" w:rsidR="00D86BB9" w:rsidRPr="00D86BB9" w:rsidRDefault="00D86BB9" w:rsidP="00D86BB9">
      <w:pPr>
        <w:spacing w:line="276" w:lineRule="auto"/>
        <w:rPr>
          <w:rFonts w:ascii="Calibri" w:hAnsi="Calibri"/>
        </w:rPr>
      </w:pPr>
      <w:r w:rsidRPr="00D86BB9">
        <w:rPr>
          <w:rFonts w:ascii="Calibri" w:hAnsi="Calibri"/>
        </w:rPr>
        <w:t xml:space="preserve">When we </w:t>
      </w:r>
      <w:proofErr w:type="gramStart"/>
      <w:r w:rsidRPr="00D86BB9">
        <w:rPr>
          <w:rFonts w:ascii="Calibri" w:hAnsi="Calibri"/>
        </w:rPr>
        <w:t>actually got</w:t>
      </w:r>
      <w:proofErr w:type="gramEnd"/>
      <w:r w:rsidRPr="00D86BB9">
        <w:rPr>
          <w:rFonts w:ascii="Calibri" w:hAnsi="Calibri"/>
        </w:rPr>
        <w:t xml:space="preserve"> the package in the mail, it was </w:t>
      </w:r>
      <w:r w:rsidR="00DD3700">
        <w:rPr>
          <w:rFonts w:ascii="Calibri" w:hAnsi="Calibri"/>
        </w:rPr>
        <w:t>a</w:t>
      </w:r>
      <w:r w:rsidRPr="00D86BB9">
        <w:rPr>
          <w:rFonts w:ascii="Calibri" w:hAnsi="Calibri"/>
        </w:rPr>
        <w:t xml:space="preserve"> total disappointment. </w:t>
      </w:r>
      <w:r w:rsidRPr="00D86BB9">
        <w:rPr>
          <w:rFonts w:ascii="Calibri" w:hAnsi="Calibri"/>
          <w:i/>
          <w:iCs/>
        </w:rPr>
        <w:t xml:space="preserve">[Pastor pulls out one small bowling pin.] </w:t>
      </w:r>
      <w:r w:rsidRPr="00D86BB9">
        <w:rPr>
          <w:rFonts w:ascii="Calibri" w:hAnsi="Calibri"/>
        </w:rPr>
        <w:t xml:space="preserve">The pins were only six inches tall. I have grass in my yard taller than this. Look at how small that thing is. How are you going to have yard bowling with that? But the better part is the bowling ball. </w:t>
      </w:r>
      <w:r w:rsidRPr="00D86BB9">
        <w:rPr>
          <w:rFonts w:ascii="Calibri" w:hAnsi="Calibri"/>
          <w:i/>
          <w:iCs/>
        </w:rPr>
        <w:t xml:space="preserve">[Pastor holds out a ball smaller than his hand.] </w:t>
      </w:r>
      <w:r w:rsidRPr="00D86BB9">
        <w:rPr>
          <w:rFonts w:ascii="Calibri" w:hAnsi="Calibri"/>
        </w:rPr>
        <w:t xml:space="preserve">You can't see it in the back, but there are actually holes here. It's like a real bowling ball. You can put your pinky in there. </w:t>
      </w:r>
      <w:r w:rsidRPr="00D86BB9">
        <w:rPr>
          <w:rFonts w:ascii="Calibri" w:hAnsi="Calibri"/>
          <w:i/>
          <w:iCs/>
        </w:rPr>
        <w:t xml:space="preserve">[Pastor puts pinky finger in the ball and pretends to roll the ball.] </w:t>
      </w:r>
      <w:r w:rsidR="008B0A33">
        <w:rPr>
          <w:rFonts w:ascii="Calibri" w:hAnsi="Calibri"/>
        </w:rPr>
        <w:t xml:space="preserve">The bowling ball is </w:t>
      </w:r>
      <w:proofErr w:type="gramStart"/>
      <w:r w:rsidR="008B0A33">
        <w:rPr>
          <w:rFonts w:ascii="Calibri" w:hAnsi="Calibri"/>
        </w:rPr>
        <w:t>actually smaller</w:t>
      </w:r>
      <w:proofErr w:type="gramEnd"/>
      <w:r w:rsidR="008B0A33">
        <w:rPr>
          <w:rFonts w:ascii="Calibri" w:hAnsi="Calibri"/>
        </w:rPr>
        <w:t xml:space="preserve"> than a tennis ball. </w:t>
      </w:r>
    </w:p>
    <w:p w14:paraId="3334BF6C" w14:textId="77777777" w:rsidR="00D86BB9" w:rsidRPr="00D86BB9" w:rsidRDefault="00D86BB9" w:rsidP="00D86BB9">
      <w:pPr>
        <w:spacing w:line="276" w:lineRule="auto"/>
        <w:rPr>
          <w:rFonts w:ascii="Calibri" w:hAnsi="Calibri"/>
        </w:rPr>
      </w:pPr>
    </w:p>
    <w:p w14:paraId="09A04EA1" w14:textId="77777777" w:rsidR="00D86BB9" w:rsidRPr="00D86BB9" w:rsidRDefault="00D86BB9" w:rsidP="00D86BB9">
      <w:pPr>
        <w:spacing w:line="276" w:lineRule="auto"/>
        <w:rPr>
          <w:rFonts w:ascii="Calibri" w:hAnsi="Calibri"/>
        </w:rPr>
      </w:pPr>
      <w:r w:rsidRPr="00D86BB9">
        <w:rPr>
          <w:rFonts w:ascii="Calibri" w:hAnsi="Calibri"/>
        </w:rPr>
        <w:t xml:space="preserve">I was totally disappointed. Gena went back online and she read the ad again. It said at the bottom, “Items may appear larger in photos.” Yeah, maybe so. She went through and read all the reviews after we were kind of disappointed with the purchase. People were lighting this </w:t>
      </w:r>
      <w:r w:rsidRPr="00D86BB9">
        <w:rPr>
          <w:rFonts w:ascii="Calibri" w:hAnsi="Calibri"/>
        </w:rPr>
        <w:lastRenderedPageBreak/>
        <w:t xml:space="preserve">company up. They were like, “This is the biggest rip off,” and all this stuff. We thought, “We wish that we would have read the reviews before we did the purchase.” </w:t>
      </w:r>
    </w:p>
    <w:p w14:paraId="65F53966" w14:textId="77777777" w:rsidR="00D86BB9" w:rsidRPr="00D86BB9" w:rsidRDefault="00D86BB9" w:rsidP="00D86BB9">
      <w:pPr>
        <w:spacing w:line="276" w:lineRule="auto"/>
        <w:rPr>
          <w:rFonts w:ascii="Calibri" w:hAnsi="Calibri"/>
        </w:rPr>
      </w:pPr>
    </w:p>
    <w:p w14:paraId="0BA7DFC4" w14:textId="77777777" w:rsidR="00D86BB9" w:rsidRPr="00D86BB9" w:rsidRDefault="00D86BB9" w:rsidP="00D86BB9">
      <w:pPr>
        <w:spacing w:line="276" w:lineRule="auto"/>
        <w:rPr>
          <w:rFonts w:ascii="Calibri" w:hAnsi="Calibri"/>
        </w:rPr>
      </w:pPr>
      <w:r w:rsidRPr="00D86BB9">
        <w:rPr>
          <w:rFonts w:ascii="Calibri" w:hAnsi="Calibri"/>
        </w:rPr>
        <w:t xml:space="preserve">You know what? It's fun to review Jesus. Because Jesus is the Prince of Peace. He's the Son of God. He is the one that is always faithful. He's the one that is always true. He always delivers. He is the God of grace. He's the God of mercy. There is no one like Jesus. Our job as followers of Christ is to write reviews that tell people the beautiful story of Jesus’ death and resurrection. There is nothing more powerful than having your life transformed by Jesus. Jesus says, “Share this.” </w:t>
      </w:r>
    </w:p>
    <w:p w14:paraId="42401049" w14:textId="77777777" w:rsidR="00D86BB9" w:rsidRPr="00D86BB9" w:rsidRDefault="00D86BB9" w:rsidP="00D86BB9">
      <w:pPr>
        <w:spacing w:line="276" w:lineRule="auto"/>
        <w:rPr>
          <w:rFonts w:ascii="Calibri" w:hAnsi="Calibri"/>
        </w:rPr>
      </w:pPr>
    </w:p>
    <w:p w14:paraId="2EBD8F32" w14:textId="77777777" w:rsidR="00D86BB9" w:rsidRPr="00D86BB9" w:rsidRDefault="00D86BB9" w:rsidP="00D86BB9">
      <w:pPr>
        <w:spacing w:line="276" w:lineRule="auto"/>
        <w:rPr>
          <w:rFonts w:ascii="Calibri" w:hAnsi="Calibri"/>
        </w:rPr>
      </w:pPr>
      <w:r w:rsidRPr="00D86BB9">
        <w:rPr>
          <w:rFonts w:ascii="Calibri" w:hAnsi="Calibri"/>
        </w:rPr>
        <w:t xml:space="preserve">Yes, we believe in justice. Yes, we believe in mercy. Yes, we believe in feeding the hungry. Yes, we want to help people that are marginalized. But you know what? The gospel also has to be spoken, not just shown. Eternal life comes to this good news. People don't need just good deeds, they need good news. </w:t>
      </w:r>
    </w:p>
    <w:p w14:paraId="392B405D" w14:textId="77777777" w:rsidR="00D86BB9" w:rsidRPr="00D86BB9" w:rsidRDefault="00D86BB9" w:rsidP="00D86BB9">
      <w:pPr>
        <w:spacing w:line="276" w:lineRule="auto"/>
        <w:rPr>
          <w:rFonts w:ascii="Calibri" w:hAnsi="Calibri"/>
        </w:rPr>
      </w:pPr>
    </w:p>
    <w:p w14:paraId="4B510966" w14:textId="13260DA6" w:rsidR="00D86BB9" w:rsidRPr="00D86BB9" w:rsidRDefault="00D86BB9" w:rsidP="00D86BB9">
      <w:pPr>
        <w:spacing w:line="276" w:lineRule="auto"/>
        <w:rPr>
          <w:rFonts w:ascii="Calibri" w:hAnsi="Calibri"/>
        </w:rPr>
      </w:pPr>
      <w:r w:rsidRPr="00D86BB9">
        <w:rPr>
          <w:rFonts w:ascii="Calibri" w:hAnsi="Calibri"/>
        </w:rPr>
        <w:t xml:space="preserve">The disciples also had tremendous joy. The response is sharing. They're giving Jesus great reviews. </w:t>
      </w:r>
      <w:proofErr w:type="spellStart"/>
      <w:proofErr w:type="gramStart"/>
      <w:r w:rsidR="00DD3700">
        <w:rPr>
          <w:rFonts w:ascii="Calibri" w:hAnsi="Calibri"/>
        </w:rPr>
        <w:t>Everytime</w:t>
      </w:r>
      <w:proofErr w:type="spellEnd"/>
      <w:proofErr w:type="gramEnd"/>
      <w:r w:rsidR="00DD3700">
        <w:rPr>
          <w:rFonts w:ascii="Calibri" w:hAnsi="Calibri"/>
        </w:rPr>
        <w:t xml:space="preserve"> you tell someone about Christ you are giving a grass roots review of his greatness.</w:t>
      </w:r>
    </w:p>
    <w:p w14:paraId="7EE2712E" w14:textId="77777777" w:rsidR="00D86BB9" w:rsidRPr="00D86BB9" w:rsidRDefault="00D86BB9" w:rsidP="00D86BB9">
      <w:pPr>
        <w:spacing w:line="276" w:lineRule="auto"/>
        <w:rPr>
          <w:rFonts w:ascii="Calibri" w:hAnsi="Calibri"/>
        </w:rPr>
      </w:pPr>
    </w:p>
    <w:p w14:paraId="501CFDD4" w14:textId="77777777" w:rsidR="00D86BB9" w:rsidRPr="00D86BB9" w:rsidRDefault="00D86BB9" w:rsidP="00D86BB9">
      <w:pPr>
        <w:spacing w:line="276" w:lineRule="auto"/>
        <w:rPr>
          <w:rFonts w:ascii="Calibri" w:hAnsi="Calibri"/>
          <w:i/>
          <w:iCs/>
        </w:rPr>
      </w:pPr>
      <w:r w:rsidRPr="00D86BB9">
        <w:rPr>
          <w:rFonts w:ascii="Calibri" w:hAnsi="Calibri"/>
          <w:i/>
          <w:iCs/>
        </w:rPr>
        <w:t>JOY</w:t>
      </w:r>
    </w:p>
    <w:p w14:paraId="03427B45" w14:textId="77777777" w:rsidR="00D86BB9" w:rsidRPr="00D86BB9" w:rsidRDefault="00D86BB9" w:rsidP="00D86BB9">
      <w:pPr>
        <w:spacing w:line="276" w:lineRule="auto"/>
        <w:rPr>
          <w:rFonts w:ascii="Calibri" w:hAnsi="Calibri"/>
        </w:rPr>
      </w:pPr>
    </w:p>
    <w:p w14:paraId="287FC3F5" w14:textId="77777777" w:rsidR="00D86BB9" w:rsidRPr="00D86BB9" w:rsidRDefault="00D86BB9" w:rsidP="00D86BB9">
      <w:pPr>
        <w:spacing w:line="276" w:lineRule="auto"/>
        <w:rPr>
          <w:rFonts w:ascii="Calibri" w:hAnsi="Calibri"/>
        </w:rPr>
      </w:pPr>
      <w:r w:rsidRPr="00D86BB9">
        <w:rPr>
          <w:rFonts w:ascii="Calibri" w:hAnsi="Calibri"/>
        </w:rPr>
        <w:t>“After worshiping him, they returned to Jerusalem with great joy” (Luke 24:52).</w:t>
      </w:r>
    </w:p>
    <w:p w14:paraId="488D6932" w14:textId="77777777" w:rsidR="00D86BB9" w:rsidRPr="00D86BB9" w:rsidRDefault="00D86BB9" w:rsidP="00D86BB9">
      <w:pPr>
        <w:spacing w:line="276" w:lineRule="auto"/>
        <w:rPr>
          <w:rFonts w:ascii="Calibri" w:hAnsi="Calibri"/>
        </w:rPr>
      </w:pPr>
    </w:p>
    <w:p w14:paraId="74096FD0" w14:textId="77777777" w:rsidR="00D86BB9" w:rsidRPr="00D86BB9" w:rsidRDefault="00D86BB9" w:rsidP="00D86BB9">
      <w:pPr>
        <w:spacing w:line="276" w:lineRule="auto"/>
        <w:rPr>
          <w:rFonts w:ascii="Calibri" w:hAnsi="Calibri"/>
        </w:rPr>
      </w:pPr>
      <w:r w:rsidRPr="00D86BB9">
        <w:rPr>
          <w:rFonts w:ascii="Calibri" w:hAnsi="Calibri"/>
        </w:rPr>
        <w:t xml:space="preserve">They didn't have a little bit of joy, they had great joy. Jesus has resurrected, our sins are forgiven, we've connected the dots with all the Hebrew scripture. Everything Jesus said is coming to fruition. We have great joy, great enthusiasm. </w:t>
      </w:r>
    </w:p>
    <w:p w14:paraId="291377CC" w14:textId="77777777" w:rsidR="00D86BB9" w:rsidRPr="00D86BB9" w:rsidRDefault="00D86BB9" w:rsidP="00D86BB9">
      <w:pPr>
        <w:spacing w:line="276" w:lineRule="auto"/>
        <w:rPr>
          <w:rFonts w:ascii="Calibri" w:hAnsi="Calibri"/>
        </w:rPr>
      </w:pPr>
    </w:p>
    <w:p w14:paraId="6AE7A30D" w14:textId="77777777" w:rsidR="00D86BB9" w:rsidRPr="00D86BB9" w:rsidRDefault="00D86BB9" w:rsidP="00D86BB9">
      <w:pPr>
        <w:spacing w:line="276" w:lineRule="auto"/>
        <w:rPr>
          <w:rFonts w:ascii="Calibri" w:hAnsi="Calibri"/>
        </w:rPr>
      </w:pPr>
      <w:r w:rsidRPr="00D86BB9">
        <w:rPr>
          <w:rFonts w:ascii="Calibri" w:hAnsi="Calibri"/>
        </w:rPr>
        <w:t xml:space="preserve">God turned the darkest moment in all of history, that Good Friday when Christ died, into the brightest celebration on Sunday. When the world was swallowed up with darkness, God was working to make all things bright and new, and it brought great joy. </w:t>
      </w:r>
    </w:p>
    <w:p w14:paraId="536710AC" w14:textId="77777777" w:rsidR="00D86BB9" w:rsidRPr="00D86BB9" w:rsidRDefault="00D86BB9" w:rsidP="00D86BB9">
      <w:pPr>
        <w:spacing w:line="276" w:lineRule="auto"/>
        <w:rPr>
          <w:rFonts w:ascii="Calibri" w:hAnsi="Calibri"/>
        </w:rPr>
      </w:pPr>
    </w:p>
    <w:p w14:paraId="33F78681" w14:textId="77777777" w:rsidR="00D86BB9" w:rsidRPr="00D86BB9" w:rsidRDefault="00D86BB9" w:rsidP="00D86BB9">
      <w:pPr>
        <w:spacing w:line="276" w:lineRule="auto"/>
        <w:rPr>
          <w:rFonts w:ascii="Calibri" w:hAnsi="Calibri"/>
        </w:rPr>
      </w:pPr>
      <w:r w:rsidRPr="00D86BB9">
        <w:rPr>
          <w:rFonts w:ascii="Calibri" w:hAnsi="Calibri"/>
        </w:rPr>
        <w:t xml:space="preserve">Easter is a time of joy. Why? Because Jesus has risen. It’s a great time of joy. We ought to celebrate that. We ought to rejoice in that. It's a beautiful thing. </w:t>
      </w:r>
    </w:p>
    <w:p w14:paraId="39EFCB8B" w14:textId="77777777" w:rsidR="00D86BB9" w:rsidRPr="00D86BB9" w:rsidRDefault="00D86BB9" w:rsidP="00D86BB9">
      <w:pPr>
        <w:spacing w:line="276" w:lineRule="auto"/>
        <w:rPr>
          <w:rFonts w:ascii="Calibri" w:hAnsi="Calibri"/>
        </w:rPr>
      </w:pPr>
    </w:p>
    <w:p w14:paraId="3F6074AE" w14:textId="77777777" w:rsidR="00D86BB9" w:rsidRPr="00D86BB9" w:rsidRDefault="00D86BB9" w:rsidP="00D86BB9">
      <w:pPr>
        <w:spacing w:line="276" w:lineRule="auto"/>
        <w:rPr>
          <w:rFonts w:ascii="Calibri" w:hAnsi="Calibri"/>
        </w:rPr>
      </w:pPr>
      <w:r w:rsidRPr="00D86BB9">
        <w:rPr>
          <w:rFonts w:ascii="Calibri" w:hAnsi="Calibri"/>
        </w:rPr>
        <w:t>Finally, they responded with:</w:t>
      </w:r>
    </w:p>
    <w:p w14:paraId="7269013D" w14:textId="77777777" w:rsidR="00D86BB9" w:rsidRPr="00D86BB9" w:rsidRDefault="00D86BB9" w:rsidP="00D86BB9">
      <w:pPr>
        <w:spacing w:line="276" w:lineRule="auto"/>
        <w:rPr>
          <w:rFonts w:ascii="Calibri" w:hAnsi="Calibri"/>
        </w:rPr>
      </w:pPr>
    </w:p>
    <w:p w14:paraId="41616CAF" w14:textId="77777777" w:rsidR="00D86BB9" w:rsidRPr="00D86BB9" w:rsidRDefault="00D86BB9" w:rsidP="00D86BB9">
      <w:pPr>
        <w:spacing w:line="276" w:lineRule="auto"/>
        <w:rPr>
          <w:rFonts w:ascii="Calibri" w:hAnsi="Calibri"/>
          <w:i/>
          <w:iCs/>
        </w:rPr>
      </w:pPr>
      <w:r w:rsidRPr="00D86BB9">
        <w:rPr>
          <w:rFonts w:ascii="Calibri" w:hAnsi="Calibri"/>
          <w:i/>
          <w:iCs/>
        </w:rPr>
        <w:t>WORSHIP</w:t>
      </w:r>
    </w:p>
    <w:p w14:paraId="5193423A" w14:textId="77777777" w:rsidR="00D86BB9" w:rsidRPr="00D86BB9" w:rsidRDefault="00D86BB9" w:rsidP="00D86BB9">
      <w:pPr>
        <w:spacing w:line="276" w:lineRule="auto"/>
        <w:rPr>
          <w:rFonts w:ascii="Calibri" w:hAnsi="Calibri"/>
          <w:i/>
          <w:iCs/>
        </w:rPr>
      </w:pPr>
    </w:p>
    <w:p w14:paraId="19607DF2" w14:textId="77777777" w:rsidR="00D86BB9" w:rsidRPr="00D86BB9" w:rsidRDefault="00D86BB9" w:rsidP="00D86BB9">
      <w:pPr>
        <w:spacing w:line="276" w:lineRule="auto"/>
        <w:rPr>
          <w:rFonts w:ascii="Calibri" w:hAnsi="Calibri"/>
        </w:rPr>
      </w:pPr>
      <w:r w:rsidRPr="00D86BB9">
        <w:rPr>
          <w:rFonts w:ascii="Calibri" w:hAnsi="Calibri"/>
        </w:rPr>
        <w:t>Worship is our response to God for what He has done. Worship is praising God. It is continually giving Him thanks for His great work.</w:t>
      </w:r>
    </w:p>
    <w:p w14:paraId="25CC5C58" w14:textId="77777777" w:rsidR="00D86BB9" w:rsidRPr="00D86BB9" w:rsidRDefault="00D86BB9" w:rsidP="00D86BB9">
      <w:pPr>
        <w:spacing w:line="276" w:lineRule="auto"/>
        <w:rPr>
          <w:rFonts w:ascii="Calibri" w:hAnsi="Calibri"/>
        </w:rPr>
      </w:pPr>
    </w:p>
    <w:p w14:paraId="2BFF74FC" w14:textId="77777777" w:rsidR="00D86BB9" w:rsidRPr="00D86BB9" w:rsidRDefault="00D86BB9" w:rsidP="00D86BB9">
      <w:pPr>
        <w:spacing w:line="276" w:lineRule="auto"/>
        <w:rPr>
          <w:rFonts w:ascii="Calibri" w:hAnsi="Calibri"/>
        </w:rPr>
      </w:pPr>
      <w:r w:rsidRPr="00D86BB9">
        <w:rPr>
          <w:rFonts w:ascii="Calibri" w:hAnsi="Calibri"/>
        </w:rPr>
        <w:t>“And they were continually in the temple praising God” (Luke 24:53).</w:t>
      </w:r>
    </w:p>
    <w:p w14:paraId="0237B94C" w14:textId="77777777" w:rsidR="00D86BB9" w:rsidRPr="00D86BB9" w:rsidRDefault="00D86BB9" w:rsidP="00D86BB9">
      <w:pPr>
        <w:spacing w:line="276" w:lineRule="auto"/>
        <w:rPr>
          <w:rFonts w:ascii="Calibri" w:hAnsi="Calibri"/>
        </w:rPr>
      </w:pPr>
    </w:p>
    <w:p w14:paraId="2ECC529B" w14:textId="58148AFD" w:rsidR="00D86BB9" w:rsidRPr="00D86BB9" w:rsidRDefault="00D86BB9" w:rsidP="00D86BB9">
      <w:pPr>
        <w:spacing w:line="276" w:lineRule="auto"/>
        <w:rPr>
          <w:rFonts w:ascii="Calibri" w:hAnsi="Calibri"/>
        </w:rPr>
      </w:pPr>
      <w:r w:rsidRPr="00D86BB9">
        <w:rPr>
          <w:rFonts w:ascii="Calibri" w:hAnsi="Calibri"/>
        </w:rPr>
        <w:t>I love that word “continual.” They could not get en</w:t>
      </w:r>
      <w:r w:rsidR="008B0A33">
        <w:rPr>
          <w:rFonts w:ascii="Calibri" w:hAnsi="Calibri"/>
        </w:rPr>
        <w:t xml:space="preserve">ough </w:t>
      </w:r>
      <w:r w:rsidRPr="00D86BB9">
        <w:rPr>
          <w:rFonts w:ascii="Calibri" w:hAnsi="Calibri"/>
        </w:rPr>
        <w:t xml:space="preserve">worship. </w:t>
      </w:r>
    </w:p>
    <w:p w14:paraId="6F89CE6A" w14:textId="77777777" w:rsidR="00D86BB9" w:rsidRPr="00D86BB9" w:rsidRDefault="00D86BB9" w:rsidP="00D86BB9">
      <w:pPr>
        <w:spacing w:line="276" w:lineRule="auto"/>
        <w:rPr>
          <w:rFonts w:ascii="Calibri" w:hAnsi="Calibri"/>
        </w:rPr>
      </w:pPr>
    </w:p>
    <w:p w14:paraId="14C09BA4" w14:textId="1A76437B" w:rsidR="00D86BB9" w:rsidRPr="00D86BB9" w:rsidRDefault="00D86BB9" w:rsidP="00D86BB9">
      <w:pPr>
        <w:spacing w:line="276" w:lineRule="auto"/>
        <w:rPr>
          <w:rFonts w:ascii="Calibri" w:hAnsi="Calibri"/>
        </w:rPr>
      </w:pPr>
      <w:r w:rsidRPr="00D86BB9">
        <w:rPr>
          <w:rFonts w:ascii="Calibri" w:hAnsi="Calibri"/>
        </w:rPr>
        <w:t xml:space="preserve">I want you to be here every weekend, worshipping this </w:t>
      </w:r>
      <w:proofErr w:type="gramStart"/>
      <w:r w:rsidR="008B0A33">
        <w:rPr>
          <w:rFonts w:ascii="Calibri" w:hAnsi="Calibri"/>
        </w:rPr>
        <w:t xml:space="preserve">wonderful </w:t>
      </w:r>
      <w:r w:rsidRPr="00D86BB9">
        <w:rPr>
          <w:rFonts w:ascii="Calibri" w:hAnsi="Calibri"/>
        </w:rPr>
        <w:t>resurrected</w:t>
      </w:r>
      <w:proofErr w:type="gramEnd"/>
      <w:r w:rsidRPr="00D86BB9">
        <w:rPr>
          <w:rFonts w:ascii="Calibri" w:hAnsi="Calibri"/>
        </w:rPr>
        <w:t xml:space="preserve"> Savior. We’ve come through this pandemic (or we're still getting through the pandemic, but we're getting a lot closer to the end of it). What a great time to renew our commitment to public worship and to celebrating the resurrected Christ. It’s time to come home, isn't it? </w:t>
      </w:r>
    </w:p>
    <w:p w14:paraId="3C1FA20B" w14:textId="77777777" w:rsidR="00D86BB9" w:rsidRPr="00D86BB9" w:rsidRDefault="00D86BB9" w:rsidP="00D86BB9">
      <w:pPr>
        <w:spacing w:line="276" w:lineRule="auto"/>
        <w:rPr>
          <w:rFonts w:ascii="Calibri" w:hAnsi="Calibri"/>
        </w:rPr>
      </w:pPr>
    </w:p>
    <w:p w14:paraId="24985411" w14:textId="77777777" w:rsidR="00D86BB9" w:rsidRPr="00D86BB9" w:rsidRDefault="00D86BB9" w:rsidP="00D86BB9">
      <w:pPr>
        <w:spacing w:line="276" w:lineRule="auto"/>
        <w:rPr>
          <w:rFonts w:ascii="Calibri" w:hAnsi="Calibri"/>
        </w:rPr>
      </w:pPr>
      <w:r w:rsidRPr="00D86BB9">
        <w:rPr>
          <w:rFonts w:ascii="Calibri" w:hAnsi="Calibri"/>
        </w:rPr>
        <w:t>“They were continually in the temple praising God” (Luke 24:53).</w:t>
      </w:r>
    </w:p>
    <w:p w14:paraId="02DDE260" w14:textId="77777777" w:rsidR="00D86BB9" w:rsidRPr="00D86BB9" w:rsidRDefault="00D86BB9" w:rsidP="00D86BB9">
      <w:pPr>
        <w:spacing w:line="276" w:lineRule="auto"/>
        <w:rPr>
          <w:rFonts w:ascii="Calibri" w:hAnsi="Calibri"/>
        </w:rPr>
      </w:pPr>
    </w:p>
    <w:p w14:paraId="15423A52" w14:textId="77777777" w:rsidR="00D86BB9" w:rsidRPr="00D86BB9" w:rsidRDefault="00D86BB9" w:rsidP="00D86BB9">
      <w:pPr>
        <w:spacing w:line="276" w:lineRule="auto"/>
        <w:rPr>
          <w:rFonts w:ascii="Calibri" w:hAnsi="Calibri"/>
        </w:rPr>
      </w:pPr>
      <w:r w:rsidRPr="00D86BB9">
        <w:rPr>
          <w:rFonts w:ascii="Calibri" w:hAnsi="Calibri"/>
        </w:rPr>
        <w:t xml:space="preserve">People have questions. Jesus has answers. Jesus’ answers evoke our great response of worship, of joy, and of sharing. </w:t>
      </w:r>
    </w:p>
    <w:p w14:paraId="043A1001" w14:textId="0A7C8117" w:rsidR="00D86BB9" w:rsidRPr="00D86BB9" w:rsidRDefault="00D86BB9" w:rsidP="00D86BB9">
      <w:pPr>
        <w:spacing w:line="276" w:lineRule="auto"/>
        <w:rPr>
          <w:rFonts w:ascii="Calibri" w:hAnsi="Calibri"/>
          <w:sz w:val="28"/>
          <w:szCs w:val="28"/>
        </w:rPr>
      </w:pPr>
      <w:r w:rsidRPr="00D86BB9">
        <w:rPr>
          <w:rFonts w:ascii="Calibri" w:hAnsi="Calibri"/>
        </w:rPr>
        <w:br w:type="page"/>
      </w:r>
      <w:r w:rsidRPr="00D86BB9">
        <w:rPr>
          <w:rFonts w:ascii="Calibri" w:hAnsi="Calibri"/>
          <w:b/>
          <w:bCs/>
          <w:sz w:val="28"/>
          <w:szCs w:val="28"/>
          <w:u w:val="single"/>
        </w:rPr>
        <w:lastRenderedPageBreak/>
        <w:t>OUTLINE</w:t>
      </w:r>
    </w:p>
    <w:p w14:paraId="4284A09F" w14:textId="77777777" w:rsidR="00D86BB9" w:rsidRPr="00D86BB9" w:rsidRDefault="00D86BB9" w:rsidP="00D86BB9">
      <w:pPr>
        <w:spacing w:line="276" w:lineRule="auto"/>
        <w:rPr>
          <w:rFonts w:ascii="Calibri" w:hAnsi="Calibri"/>
          <w:b/>
          <w:bCs/>
        </w:rPr>
      </w:pPr>
    </w:p>
    <w:p w14:paraId="7512DEAE" w14:textId="77777777" w:rsidR="00D86BB9" w:rsidRPr="00D86BB9" w:rsidRDefault="00D86BB9" w:rsidP="00D86BB9">
      <w:pPr>
        <w:spacing w:line="276" w:lineRule="auto"/>
        <w:rPr>
          <w:rFonts w:ascii="Calibri" w:hAnsi="Calibri"/>
          <w:b/>
          <w:bCs/>
        </w:rPr>
      </w:pPr>
      <w:r w:rsidRPr="00D86BB9">
        <w:rPr>
          <w:rFonts w:ascii="Calibri" w:hAnsi="Calibri"/>
          <w:b/>
          <w:bCs/>
        </w:rPr>
        <w:t>1. PEOPLE HAVE QUESTIONS</w:t>
      </w:r>
    </w:p>
    <w:p w14:paraId="6FF5C121" w14:textId="77777777" w:rsidR="00D86BB9" w:rsidRPr="00D86BB9" w:rsidRDefault="00D86BB9" w:rsidP="00D86BB9">
      <w:pPr>
        <w:spacing w:line="276" w:lineRule="auto"/>
        <w:rPr>
          <w:rFonts w:ascii="Calibri" w:hAnsi="Calibri"/>
        </w:rPr>
      </w:pPr>
    </w:p>
    <w:p w14:paraId="41FEFC02" w14:textId="3D4FA7E4" w:rsidR="00D86BB9" w:rsidRPr="00D86BB9" w:rsidRDefault="00D86BB9" w:rsidP="00D86BB9">
      <w:pPr>
        <w:spacing w:line="276" w:lineRule="auto"/>
        <w:rPr>
          <w:rFonts w:ascii="Calibri" w:hAnsi="Calibri"/>
        </w:rPr>
      </w:pPr>
      <w:r w:rsidRPr="00D86BB9">
        <w:rPr>
          <w:rFonts w:ascii="Calibri" w:hAnsi="Calibri"/>
        </w:rPr>
        <w:t>They went in but did not find the body of the Lord Jesus. While they were perplexed about this, suddenly two men stood by them in dazzling clothes. So the women were terrified and bowed down to the ground. Luke 24:3-5 (CSB)</w:t>
      </w:r>
    </w:p>
    <w:p w14:paraId="6E16BDA7" w14:textId="77777777" w:rsidR="00D86BB9" w:rsidRPr="00D86BB9" w:rsidRDefault="00D86BB9" w:rsidP="00D86BB9">
      <w:pPr>
        <w:spacing w:line="276" w:lineRule="auto"/>
        <w:rPr>
          <w:rFonts w:ascii="Calibri" w:hAnsi="Calibri"/>
        </w:rPr>
      </w:pPr>
    </w:p>
    <w:p w14:paraId="7976A334" w14:textId="77777777" w:rsidR="00D86BB9" w:rsidRPr="00D86BB9" w:rsidRDefault="00D86BB9" w:rsidP="00D86BB9">
      <w:pPr>
        <w:spacing w:line="276" w:lineRule="auto"/>
        <w:rPr>
          <w:rFonts w:ascii="Calibri" w:hAnsi="Calibri"/>
        </w:rPr>
      </w:pPr>
      <w:r w:rsidRPr="00D86BB9">
        <w:rPr>
          <w:rFonts w:ascii="Calibri" w:hAnsi="Calibri"/>
        </w:rPr>
        <w:t>But these words seemed like nonsense to them, and they did not believe the women. Luke 24:11 (CSB)</w:t>
      </w:r>
    </w:p>
    <w:p w14:paraId="576005B0" w14:textId="77777777" w:rsidR="00D86BB9" w:rsidRPr="00D86BB9" w:rsidRDefault="00D86BB9" w:rsidP="00D86BB9">
      <w:pPr>
        <w:spacing w:line="276" w:lineRule="auto"/>
        <w:rPr>
          <w:rFonts w:ascii="Calibri" w:hAnsi="Calibri"/>
        </w:rPr>
      </w:pPr>
    </w:p>
    <w:p w14:paraId="19C71E43" w14:textId="77777777" w:rsidR="00D86BB9" w:rsidRPr="00D86BB9" w:rsidRDefault="00D86BB9" w:rsidP="00D86BB9">
      <w:pPr>
        <w:spacing w:line="276" w:lineRule="auto"/>
        <w:rPr>
          <w:rFonts w:ascii="Calibri" w:hAnsi="Calibri"/>
        </w:rPr>
      </w:pPr>
      <w:r w:rsidRPr="00D86BB9">
        <w:rPr>
          <w:rFonts w:ascii="Calibri" w:hAnsi="Calibri"/>
        </w:rPr>
        <w:t xml:space="preserve">The disciples thought he was a ghost </w:t>
      </w:r>
      <w:proofErr w:type="gramStart"/>
      <w:r w:rsidRPr="00D86BB9">
        <w:rPr>
          <w:rFonts w:ascii="Calibri" w:hAnsi="Calibri"/>
        </w:rPr>
        <w:t>But</w:t>
      </w:r>
      <w:proofErr w:type="gramEnd"/>
      <w:r w:rsidRPr="00D86BB9">
        <w:rPr>
          <w:rFonts w:ascii="Calibri" w:hAnsi="Calibri"/>
        </w:rPr>
        <w:t xml:space="preserve"> they were startled and terrified and thought they were seeing a ghost. Luke 24:37 (CSB)</w:t>
      </w:r>
    </w:p>
    <w:p w14:paraId="06E0A458" w14:textId="77777777" w:rsidR="00D86BB9" w:rsidRPr="00D86BB9" w:rsidRDefault="00D86BB9" w:rsidP="00D86BB9">
      <w:pPr>
        <w:spacing w:line="276" w:lineRule="auto"/>
        <w:rPr>
          <w:rFonts w:ascii="Calibri" w:hAnsi="Calibri"/>
        </w:rPr>
      </w:pPr>
    </w:p>
    <w:p w14:paraId="730D79B1" w14:textId="77777777" w:rsidR="00D86BB9" w:rsidRPr="00D86BB9" w:rsidRDefault="00D86BB9" w:rsidP="00D86BB9">
      <w:pPr>
        <w:spacing w:line="276" w:lineRule="auto"/>
        <w:rPr>
          <w:rFonts w:ascii="Calibri" w:hAnsi="Calibri"/>
          <w:b/>
          <w:bCs/>
        </w:rPr>
      </w:pPr>
      <w:r w:rsidRPr="00D86BB9">
        <w:rPr>
          <w:rFonts w:ascii="Calibri" w:hAnsi="Calibri"/>
          <w:b/>
          <w:bCs/>
        </w:rPr>
        <w:t>2. JESUS HAS ANSWERS</w:t>
      </w:r>
    </w:p>
    <w:p w14:paraId="67025E34" w14:textId="77777777" w:rsidR="00D86BB9" w:rsidRPr="00D86BB9" w:rsidRDefault="00D86BB9" w:rsidP="00D86BB9">
      <w:pPr>
        <w:spacing w:line="276" w:lineRule="auto"/>
        <w:rPr>
          <w:rFonts w:ascii="Calibri" w:hAnsi="Calibri"/>
          <w:i/>
          <w:iCs/>
        </w:rPr>
      </w:pPr>
    </w:p>
    <w:p w14:paraId="60E4E81A" w14:textId="77777777" w:rsidR="00D86BB9" w:rsidRPr="00D86BB9" w:rsidRDefault="00D86BB9" w:rsidP="00D86BB9">
      <w:pPr>
        <w:spacing w:line="276" w:lineRule="auto"/>
        <w:rPr>
          <w:rFonts w:ascii="Calibri" w:hAnsi="Calibri"/>
          <w:i/>
          <w:iCs/>
        </w:rPr>
      </w:pPr>
      <w:r w:rsidRPr="00D86BB9">
        <w:rPr>
          <w:rFonts w:ascii="Calibri" w:hAnsi="Calibri"/>
          <w:i/>
          <w:iCs/>
        </w:rPr>
        <w:t>HE SPEAKS TO OUR FEELINGS</w:t>
      </w:r>
    </w:p>
    <w:p w14:paraId="48A906E9" w14:textId="77777777" w:rsidR="00D86BB9" w:rsidRPr="00D86BB9" w:rsidRDefault="00D86BB9" w:rsidP="00D86BB9">
      <w:pPr>
        <w:spacing w:line="276" w:lineRule="auto"/>
        <w:rPr>
          <w:rFonts w:ascii="Calibri" w:hAnsi="Calibri"/>
        </w:rPr>
      </w:pPr>
    </w:p>
    <w:p w14:paraId="177AEDD7" w14:textId="5E614B0F" w:rsidR="00D86BB9" w:rsidRPr="00D86BB9" w:rsidRDefault="00D86BB9" w:rsidP="00D86BB9">
      <w:pPr>
        <w:spacing w:line="276" w:lineRule="auto"/>
        <w:rPr>
          <w:rFonts w:ascii="Calibri" w:hAnsi="Calibri"/>
        </w:rPr>
      </w:pPr>
      <w:r w:rsidRPr="00D86BB9">
        <w:rPr>
          <w:rFonts w:ascii="Calibri" w:hAnsi="Calibri"/>
        </w:rPr>
        <w:t>As they were saying these things, he himself stood in their midst. He said to them, “Peace to you!” But they were startled and terrified and thought they were seeing a ghost. Luke 24:36-37 (CSB)</w:t>
      </w:r>
    </w:p>
    <w:p w14:paraId="620318BC" w14:textId="77777777" w:rsidR="00D86BB9" w:rsidRPr="00D86BB9" w:rsidRDefault="00D86BB9" w:rsidP="00D86BB9">
      <w:pPr>
        <w:spacing w:line="276" w:lineRule="auto"/>
        <w:rPr>
          <w:rFonts w:ascii="Calibri" w:hAnsi="Calibri"/>
        </w:rPr>
      </w:pPr>
    </w:p>
    <w:p w14:paraId="2BD8D703" w14:textId="77777777" w:rsidR="00D86BB9" w:rsidRPr="00D86BB9" w:rsidRDefault="00D86BB9" w:rsidP="00D86BB9">
      <w:pPr>
        <w:spacing w:line="276" w:lineRule="auto"/>
        <w:rPr>
          <w:rFonts w:ascii="Calibri" w:hAnsi="Calibri"/>
        </w:rPr>
      </w:pPr>
      <w:r w:rsidRPr="00D86BB9">
        <w:rPr>
          <w:rFonts w:ascii="Calibri" w:hAnsi="Calibri"/>
        </w:rPr>
        <w:t>Peace I leave with you. My peace I give to you. I do not give to you as the world gives. Don’t let your heart be troubled or fearful. John 14:27 (CSB)</w:t>
      </w:r>
    </w:p>
    <w:p w14:paraId="38BD6B74" w14:textId="77777777" w:rsidR="00D86BB9" w:rsidRPr="00D86BB9" w:rsidRDefault="00D86BB9" w:rsidP="00D86BB9">
      <w:pPr>
        <w:spacing w:line="276" w:lineRule="auto"/>
        <w:rPr>
          <w:rFonts w:ascii="Calibri" w:hAnsi="Calibri"/>
          <w:i/>
          <w:iCs/>
        </w:rPr>
      </w:pPr>
    </w:p>
    <w:p w14:paraId="55D0010E" w14:textId="77777777" w:rsidR="00D86BB9" w:rsidRPr="00D86BB9" w:rsidRDefault="00D86BB9" w:rsidP="00D86BB9">
      <w:pPr>
        <w:spacing w:line="276" w:lineRule="auto"/>
        <w:rPr>
          <w:rFonts w:ascii="Calibri" w:hAnsi="Calibri"/>
          <w:i/>
          <w:iCs/>
        </w:rPr>
      </w:pPr>
      <w:r w:rsidRPr="00D86BB9">
        <w:rPr>
          <w:rFonts w:ascii="Calibri" w:hAnsi="Calibri"/>
          <w:i/>
          <w:iCs/>
        </w:rPr>
        <w:t>HE SPEAKS TO OUR SENSES</w:t>
      </w:r>
    </w:p>
    <w:p w14:paraId="27C54D9B" w14:textId="77777777" w:rsidR="00D86BB9" w:rsidRPr="00D86BB9" w:rsidRDefault="00D86BB9" w:rsidP="00D86BB9">
      <w:pPr>
        <w:spacing w:line="276" w:lineRule="auto"/>
        <w:rPr>
          <w:rFonts w:ascii="Calibri" w:hAnsi="Calibri"/>
        </w:rPr>
      </w:pPr>
    </w:p>
    <w:p w14:paraId="573EECC7" w14:textId="031220DB" w:rsidR="00D86BB9" w:rsidRPr="00D86BB9" w:rsidRDefault="00D86BB9" w:rsidP="00D86BB9">
      <w:pPr>
        <w:spacing w:line="276" w:lineRule="auto"/>
        <w:rPr>
          <w:rFonts w:ascii="Calibri" w:hAnsi="Calibri"/>
        </w:rPr>
      </w:pPr>
      <w:r w:rsidRPr="00D86BB9">
        <w:rPr>
          <w:rFonts w:ascii="Calibri" w:hAnsi="Calibri"/>
        </w:rPr>
        <w:t xml:space="preserve">“Why are you troubled?” he asked them. “And why do doubts arise in your hearts? Look at my hands and my feet, that it is I myself! Touch me and see, because a ghost does not have flesh and bones as you can </w:t>
      </w:r>
      <w:proofErr w:type="gramStart"/>
      <w:r w:rsidRPr="00D86BB9">
        <w:rPr>
          <w:rFonts w:ascii="Calibri" w:hAnsi="Calibri"/>
        </w:rPr>
        <w:t>see</w:t>
      </w:r>
      <w:proofErr w:type="gramEnd"/>
      <w:r w:rsidRPr="00D86BB9">
        <w:rPr>
          <w:rFonts w:ascii="Calibri" w:hAnsi="Calibri"/>
        </w:rPr>
        <w:t xml:space="preserve"> I have.” Having said this, he showed them his hands and feet. But while they still were amazed and in disbelief because of their joy, he asked them, “Do you have anything here to eat?” So they gave him a piece of a broiled fish… Luke 24:38-42 (CSB)</w:t>
      </w:r>
    </w:p>
    <w:p w14:paraId="240E7459" w14:textId="77777777" w:rsidR="00D86BB9" w:rsidRPr="00D86BB9" w:rsidRDefault="00D86BB9" w:rsidP="00D86BB9">
      <w:pPr>
        <w:spacing w:line="276" w:lineRule="auto"/>
        <w:rPr>
          <w:rFonts w:ascii="Calibri" w:hAnsi="Calibri"/>
          <w:i/>
          <w:iCs/>
        </w:rPr>
      </w:pPr>
    </w:p>
    <w:p w14:paraId="59923CF1" w14:textId="77777777" w:rsidR="00D86BB9" w:rsidRPr="00D86BB9" w:rsidRDefault="00D86BB9" w:rsidP="00D86BB9">
      <w:pPr>
        <w:spacing w:line="276" w:lineRule="auto"/>
        <w:rPr>
          <w:rFonts w:ascii="Calibri" w:hAnsi="Calibri"/>
          <w:i/>
          <w:iCs/>
        </w:rPr>
      </w:pPr>
      <w:r w:rsidRPr="00D86BB9">
        <w:rPr>
          <w:rFonts w:ascii="Calibri" w:hAnsi="Calibri"/>
          <w:i/>
          <w:iCs/>
        </w:rPr>
        <w:t>HE SPEAKS TO OUR MIND</w:t>
      </w:r>
    </w:p>
    <w:p w14:paraId="5A38D5BF" w14:textId="77777777" w:rsidR="00D86BB9" w:rsidRPr="00D86BB9" w:rsidRDefault="00D86BB9" w:rsidP="00D86BB9">
      <w:pPr>
        <w:spacing w:line="276" w:lineRule="auto"/>
        <w:rPr>
          <w:rFonts w:ascii="Calibri" w:hAnsi="Calibri"/>
        </w:rPr>
      </w:pPr>
    </w:p>
    <w:p w14:paraId="516CE550" w14:textId="4ADF4759" w:rsidR="00D86BB9" w:rsidRPr="00D86BB9" w:rsidRDefault="00D86BB9" w:rsidP="00D86BB9">
      <w:pPr>
        <w:spacing w:line="276" w:lineRule="auto"/>
        <w:rPr>
          <w:rFonts w:ascii="Calibri" w:hAnsi="Calibri"/>
        </w:rPr>
      </w:pPr>
      <w:r w:rsidRPr="00D86BB9">
        <w:rPr>
          <w:rFonts w:ascii="Calibri" w:hAnsi="Calibri"/>
        </w:rPr>
        <w:t xml:space="preserve">He told them, “These are my words that I spoke to you while I was still with you—that everything written about me in the Law of Moses, the Prophets, and the Psalms must be </w:t>
      </w:r>
      <w:r w:rsidRPr="00D86BB9">
        <w:rPr>
          <w:rFonts w:ascii="Calibri" w:hAnsi="Calibri"/>
        </w:rPr>
        <w:lastRenderedPageBreak/>
        <w:t>fulfilled.” Then he opened their minds to understand the Scriptures.  He also said to them, “This is what is written: The Messiah will suffer and rise from the dead the third day, and repentance for forgiveness of sins will be proclaimed in his name to all the nations, beginning at Jerusalem. Luke 24:44-46 (CSB)</w:t>
      </w:r>
    </w:p>
    <w:p w14:paraId="59A6219A" w14:textId="77777777" w:rsidR="00D86BB9" w:rsidRPr="00D86BB9" w:rsidRDefault="00D86BB9" w:rsidP="00D86BB9">
      <w:pPr>
        <w:spacing w:line="276" w:lineRule="auto"/>
        <w:rPr>
          <w:rFonts w:ascii="Calibri" w:hAnsi="Calibri"/>
        </w:rPr>
      </w:pPr>
    </w:p>
    <w:p w14:paraId="5563EE3B" w14:textId="77777777" w:rsidR="00D86BB9" w:rsidRPr="00D86BB9" w:rsidRDefault="00D86BB9" w:rsidP="00D86BB9">
      <w:pPr>
        <w:spacing w:line="276" w:lineRule="auto"/>
        <w:rPr>
          <w:rFonts w:ascii="Calibri" w:hAnsi="Calibri"/>
          <w:b/>
          <w:bCs/>
        </w:rPr>
      </w:pPr>
      <w:r w:rsidRPr="00D86BB9">
        <w:rPr>
          <w:rFonts w:ascii="Calibri" w:hAnsi="Calibri"/>
          <w:b/>
          <w:bCs/>
        </w:rPr>
        <w:t>3. JESUS’ ANSWERS EVOKE RESPONSE</w:t>
      </w:r>
    </w:p>
    <w:p w14:paraId="75B72CBD" w14:textId="77777777" w:rsidR="00D86BB9" w:rsidRPr="00D86BB9" w:rsidRDefault="00D86BB9" w:rsidP="00D86BB9">
      <w:pPr>
        <w:spacing w:line="276" w:lineRule="auto"/>
        <w:rPr>
          <w:rFonts w:ascii="Calibri" w:hAnsi="Calibri"/>
        </w:rPr>
      </w:pPr>
    </w:p>
    <w:p w14:paraId="0F3C50AA" w14:textId="77777777" w:rsidR="00D86BB9" w:rsidRPr="00D86BB9" w:rsidRDefault="00D86BB9" w:rsidP="00D86BB9">
      <w:pPr>
        <w:spacing w:line="276" w:lineRule="auto"/>
        <w:rPr>
          <w:rFonts w:ascii="Calibri" w:hAnsi="Calibri"/>
          <w:i/>
          <w:iCs/>
        </w:rPr>
      </w:pPr>
      <w:r w:rsidRPr="00D86BB9">
        <w:rPr>
          <w:rFonts w:ascii="Calibri" w:hAnsi="Calibri"/>
          <w:i/>
          <w:iCs/>
        </w:rPr>
        <w:t>SHARING</w:t>
      </w:r>
    </w:p>
    <w:p w14:paraId="17EF42EE" w14:textId="77777777" w:rsidR="00D86BB9" w:rsidRPr="00D86BB9" w:rsidRDefault="00D86BB9" w:rsidP="00D86BB9">
      <w:pPr>
        <w:spacing w:line="276" w:lineRule="auto"/>
        <w:rPr>
          <w:rFonts w:ascii="Calibri" w:hAnsi="Calibri"/>
        </w:rPr>
      </w:pPr>
    </w:p>
    <w:p w14:paraId="50E76EA4" w14:textId="4DD23093" w:rsidR="00D86BB9" w:rsidRPr="00D86BB9" w:rsidRDefault="00D86BB9" w:rsidP="00D86BB9">
      <w:pPr>
        <w:spacing w:line="276" w:lineRule="auto"/>
        <w:rPr>
          <w:rFonts w:ascii="Calibri" w:hAnsi="Calibri"/>
        </w:rPr>
      </w:pPr>
      <w:r w:rsidRPr="00D86BB9">
        <w:rPr>
          <w:rFonts w:ascii="Calibri" w:hAnsi="Calibri"/>
        </w:rPr>
        <w:t xml:space="preserve">You are witnesses of these things. And look, I am sending you what my </w:t>
      </w:r>
      <w:proofErr w:type="gramStart"/>
      <w:r w:rsidRPr="00D86BB9">
        <w:rPr>
          <w:rFonts w:ascii="Calibri" w:hAnsi="Calibri"/>
        </w:rPr>
        <w:t>Father</w:t>
      </w:r>
      <w:proofErr w:type="gramEnd"/>
      <w:r w:rsidRPr="00D86BB9">
        <w:rPr>
          <w:rFonts w:ascii="Calibri" w:hAnsi="Calibri"/>
        </w:rPr>
        <w:t xml:space="preserve"> promised. As for you, stay in the city until you are empowered from on high.” Luke 24:48-49 (CSB)</w:t>
      </w:r>
    </w:p>
    <w:p w14:paraId="598C5CAC" w14:textId="77777777" w:rsidR="00D86BB9" w:rsidRPr="00D86BB9" w:rsidRDefault="00D86BB9" w:rsidP="00D86BB9">
      <w:pPr>
        <w:spacing w:line="276" w:lineRule="auto"/>
        <w:rPr>
          <w:rFonts w:ascii="Calibri" w:hAnsi="Calibri"/>
        </w:rPr>
      </w:pPr>
    </w:p>
    <w:p w14:paraId="78CC1D2E" w14:textId="77777777" w:rsidR="00D86BB9" w:rsidRPr="00D86BB9" w:rsidRDefault="00D86BB9" w:rsidP="00D86BB9">
      <w:pPr>
        <w:spacing w:line="276" w:lineRule="auto"/>
        <w:rPr>
          <w:rFonts w:ascii="Calibri" w:hAnsi="Calibri"/>
          <w:i/>
          <w:iCs/>
        </w:rPr>
      </w:pPr>
      <w:r w:rsidRPr="00D86BB9">
        <w:rPr>
          <w:rFonts w:ascii="Calibri" w:hAnsi="Calibri"/>
          <w:i/>
          <w:iCs/>
        </w:rPr>
        <w:t>JOY</w:t>
      </w:r>
    </w:p>
    <w:p w14:paraId="498860BA" w14:textId="77777777" w:rsidR="00D86BB9" w:rsidRPr="00D86BB9" w:rsidRDefault="00D86BB9" w:rsidP="00D86BB9">
      <w:pPr>
        <w:spacing w:line="276" w:lineRule="auto"/>
        <w:rPr>
          <w:rFonts w:ascii="Calibri" w:hAnsi="Calibri"/>
        </w:rPr>
      </w:pPr>
    </w:p>
    <w:p w14:paraId="0FF39285" w14:textId="77777777" w:rsidR="00D86BB9" w:rsidRPr="00D86BB9" w:rsidRDefault="00D86BB9" w:rsidP="00D86BB9">
      <w:pPr>
        <w:spacing w:line="276" w:lineRule="auto"/>
        <w:rPr>
          <w:rFonts w:ascii="Calibri" w:hAnsi="Calibri"/>
        </w:rPr>
      </w:pPr>
      <w:r w:rsidRPr="00D86BB9">
        <w:rPr>
          <w:rFonts w:ascii="Calibri" w:hAnsi="Calibri"/>
        </w:rPr>
        <w:t>After worshiping him, they returned to Jerusalem with great joy. Luke 24:52 (CSB)</w:t>
      </w:r>
    </w:p>
    <w:p w14:paraId="0E48AEB8" w14:textId="77777777" w:rsidR="00D86BB9" w:rsidRPr="00D86BB9" w:rsidRDefault="00D86BB9" w:rsidP="00D86BB9">
      <w:pPr>
        <w:spacing w:line="276" w:lineRule="auto"/>
        <w:rPr>
          <w:rFonts w:ascii="Calibri" w:hAnsi="Calibri"/>
        </w:rPr>
      </w:pPr>
    </w:p>
    <w:p w14:paraId="15637761" w14:textId="77777777" w:rsidR="00D86BB9" w:rsidRPr="00D86BB9" w:rsidRDefault="00D86BB9" w:rsidP="00D86BB9">
      <w:pPr>
        <w:spacing w:line="276" w:lineRule="auto"/>
        <w:rPr>
          <w:rFonts w:ascii="Calibri" w:hAnsi="Calibri"/>
          <w:i/>
          <w:iCs/>
        </w:rPr>
      </w:pPr>
      <w:r w:rsidRPr="00D86BB9">
        <w:rPr>
          <w:rFonts w:ascii="Calibri" w:hAnsi="Calibri"/>
          <w:i/>
          <w:iCs/>
        </w:rPr>
        <w:t>WORSHIP</w:t>
      </w:r>
    </w:p>
    <w:p w14:paraId="23E77000" w14:textId="77777777" w:rsidR="00D86BB9" w:rsidRPr="00D86BB9" w:rsidRDefault="00D86BB9" w:rsidP="00D86BB9">
      <w:pPr>
        <w:spacing w:line="276" w:lineRule="auto"/>
        <w:rPr>
          <w:rFonts w:ascii="Calibri" w:hAnsi="Calibri"/>
        </w:rPr>
      </w:pPr>
    </w:p>
    <w:p w14:paraId="00C0667A" w14:textId="77777777" w:rsidR="00D86BB9" w:rsidRPr="00D86BB9" w:rsidRDefault="00D86BB9" w:rsidP="00D86BB9">
      <w:pPr>
        <w:spacing w:line="276" w:lineRule="auto"/>
        <w:rPr>
          <w:rFonts w:ascii="Calibri" w:hAnsi="Calibri"/>
        </w:rPr>
      </w:pPr>
      <w:r w:rsidRPr="00D86BB9">
        <w:rPr>
          <w:rFonts w:ascii="Calibri" w:hAnsi="Calibri"/>
        </w:rPr>
        <w:t>And they were continually in the temple praising God. Luke 24:53 (CSB)</w:t>
      </w:r>
    </w:p>
    <w:p w14:paraId="1F1E2D66" w14:textId="77777777" w:rsidR="00F81C0F" w:rsidRPr="0091120A" w:rsidRDefault="00F81C0F" w:rsidP="009E4AB7">
      <w:pPr>
        <w:spacing w:line="276" w:lineRule="auto"/>
        <w:rPr>
          <w:rFonts w:ascii="Calibri" w:hAnsi="Calibri"/>
        </w:rPr>
      </w:pPr>
    </w:p>
    <w:p w14:paraId="12E548F9"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CFCF6" w14:textId="77777777" w:rsidR="00243569" w:rsidRDefault="00243569">
      <w:r>
        <w:separator/>
      </w:r>
    </w:p>
  </w:endnote>
  <w:endnote w:type="continuationSeparator" w:id="0">
    <w:p w14:paraId="5168DCF5" w14:textId="77777777" w:rsidR="00243569" w:rsidRDefault="00243569">
      <w:r>
        <w:continuationSeparator/>
      </w:r>
    </w:p>
  </w:endnote>
  <w:endnote w:type="continuationNotice" w:id="1">
    <w:p w14:paraId="53FE3D3B" w14:textId="77777777" w:rsidR="00243569" w:rsidRDefault="00243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47A8" w14:textId="77777777" w:rsidR="00270ABE" w:rsidRDefault="00270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60A51DDA" w:rsidR="000D064C" w:rsidRPr="00E001F4" w:rsidRDefault="005E7A87" w:rsidP="00E001F4">
    <w:pPr>
      <w:pStyle w:val="Footer"/>
      <w:jc w:val="right"/>
      <w:rPr>
        <w:rFonts w:ascii="Calibri" w:hAnsi="Calibri"/>
      </w:rPr>
    </w:pPr>
    <w:r>
      <w:tab/>
    </w:r>
    <w:r w:rsidR="00D86BB9">
      <w:rPr>
        <w:rFonts w:ascii="Calibri" w:hAnsi="Calibri"/>
        <w:b/>
        <w:bCs/>
      </w:rPr>
      <w:t>Doubters Welcome</w:t>
    </w:r>
    <w:r w:rsidR="000D064C" w:rsidRPr="00E001F4">
      <w:rPr>
        <w:rFonts w:ascii="Calibri" w:hAnsi="Calibri"/>
        <w:b/>
        <w:bCs/>
      </w:rPr>
      <w:t>—</w:t>
    </w:r>
    <w:r w:rsidR="00D86BB9">
      <w:rPr>
        <w:rFonts w:ascii="Calibri" w:hAnsi="Calibri"/>
        <w:b/>
        <w:bCs/>
      </w:rPr>
      <w:t>Unbelievable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83B63" w14:textId="77777777" w:rsidR="00270ABE" w:rsidRDefault="00270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367F5" w14:textId="77777777" w:rsidR="00243569" w:rsidRDefault="00243569">
      <w:r>
        <w:separator/>
      </w:r>
    </w:p>
  </w:footnote>
  <w:footnote w:type="continuationSeparator" w:id="0">
    <w:p w14:paraId="36224F82" w14:textId="77777777" w:rsidR="00243569" w:rsidRDefault="00243569">
      <w:r>
        <w:continuationSeparator/>
      </w:r>
    </w:p>
  </w:footnote>
  <w:footnote w:type="continuationNotice" w:id="1">
    <w:p w14:paraId="09A0BAFD" w14:textId="77777777" w:rsidR="00243569" w:rsidRDefault="002435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0A88"/>
    <w:rsid w:val="000122AD"/>
    <w:rsid w:val="00013A7D"/>
    <w:rsid w:val="00026902"/>
    <w:rsid w:val="00026CF2"/>
    <w:rsid w:val="000427BF"/>
    <w:rsid w:val="00045681"/>
    <w:rsid w:val="000529A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2208A"/>
    <w:rsid w:val="001307E2"/>
    <w:rsid w:val="00134671"/>
    <w:rsid w:val="00135D5D"/>
    <w:rsid w:val="00144288"/>
    <w:rsid w:val="001461B1"/>
    <w:rsid w:val="001822A0"/>
    <w:rsid w:val="00185CA0"/>
    <w:rsid w:val="001903F1"/>
    <w:rsid w:val="00197523"/>
    <w:rsid w:val="001A2F4C"/>
    <w:rsid w:val="001A4038"/>
    <w:rsid w:val="001C6DAF"/>
    <w:rsid w:val="001D7BE6"/>
    <w:rsid w:val="001E3993"/>
    <w:rsid w:val="001F2E97"/>
    <w:rsid w:val="001F736C"/>
    <w:rsid w:val="002252B6"/>
    <w:rsid w:val="002255D9"/>
    <w:rsid w:val="00236AB3"/>
    <w:rsid w:val="00243569"/>
    <w:rsid w:val="00255946"/>
    <w:rsid w:val="00270ABE"/>
    <w:rsid w:val="00274BB9"/>
    <w:rsid w:val="0028034F"/>
    <w:rsid w:val="00285843"/>
    <w:rsid w:val="00290511"/>
    <w:rsid w:val="002A27F0"/>
    <w:rsid w:val="002B7D3B"/>
    <w:rsid w:val="002B7DA4"/>
    <w:rsid w:val="002D3E02"/>
    <w:rsid w:val="002D6FF3"/>
    <w:rsid w:val="002E1AD4"/>
    <w:rsid w:val="002F3A62"/>
    <w:rsid w:val="002F6231"/>
    <w:rsid w:val="00302833"/>
    <w:rsid w:val="00313F0F"/>
    <w:rsid w:val="00327235"/>
    <w:rsid w:val="003351DD"/>
    <w:rsid w:val="003360D2"/>
    <w:rsid w:val="0034188B"/>
    <w:rsid w:val="00346C31"/>
    <w:rsid w:val="00386B56"/>
    <w:rsid w:val="00394E73"/>
    <w:rsid w:val="00397EA2"/>
    <w:rsid w:val="003D0791"/>
    <w:rsid w:val="003D2E36"/>
    <w:rsid w:val="003E0C7C"/>
    <w:rsid w:val="003E3313"/>
    <w:rsid w:val="003E6080"/>
    <w:rsid w:val="003F23DC"/>
    <w:rsid w:val="003F6FC6"/>
    <w:rsid w:val="00403663"/>
    <w:rsid w:val="00404A59"/>
    <w:rsid w:val="0042042A"/>
    <w:rsid w:val="00427806"/>
    <w:rsid w:val="00436846"/>
    <w:rsid w:val="00440449"/>
    <w:rsid w:val="00442464"/>
    <w:rsid w:val="00447886"/>
    <w:rsid w:val="004511A1"/>
    <w:rsid w:val="004816A2"/>
    <w:rsid w:val="004A349B"/>
    <w:rsid w:val="004A73C5"/>
    <w:rsid w:val="004B25B5"/>
    <w:rsid w:val="004C0E1B"/>
    <w:rsid w:val="004C3050"/>
    <w:rsid w:val="004C5E5A"/>
    <w:rsid w:val="004D1C32"/>
    <w:rsid w:val="004E7372"/>
    <w:rsid w:val="004F2896"/>
    <w:rsid w:val="00504A84"/>
    <w:rsid w:val="005135BB"/>
    <w:rsid w:val="00514E43"/>
    <w:rsid w:val="005250E7"/>
    <w:rsid w:val="00554E4A"/>
    <w:rsid w:val="00582FFE"/>
    <w:rsid w:val="00585F84"/>
    <w:rsid w:val="005922EB"/>
    <w:rsid w:val="005B2103"/>
    <w:rsid w:val="005B43AA"/>
    <w:rsid w:val="005B5A7B"/>
    <w:rsid w:val="005D45B6"/>
    <w:rsid w:val="005E1B8C"/>
    <w:rsid w:val="005E3D64"/>
    <w:rsid w:val="005E7A87"/>
    <w:rsid w:val="0062720A"/>
    <w:rsid w:val="00631CBE"/>
    <w:rsid w:val="006652C7"/>
    <w:rsid w:val="006666D7"/>
    <w:rsid w:val="00676E96"/>
    <w:rsid w:val="00695375"/>
    <w:rsid w:val="006A24A7"/>
    <w:rsid w:val="006A6FCB"/>
    <w:rsid w:val="006B7862"/>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4DAF"/>
    <w:rsid w:val="008073BF"/>
    <w:rsid w:val="008356BD"/>
    <w:rsid w:val="0084063F"/>
    <w:rsid w:val="00866B7A"/>
    <w:rsid w:val="00870C4A"/>
    <w:rsid w:val="00872B1A"/>
    <w:rsid w:val="00890144"/>
    <w:rsid w:val="00894E92"/>
    <w:rsid w:val="00895E2E"/>
    <w:rsid w:val="008B0A33"/>
    <w:rsid w:val="008B653B"/>
    <w:rsid w:val="008C6514"/>
    <w:rsid w:val="008C653F"/>
    <w:rsid w:val="0091120A"/>
    <w:rsid w:val="00911AC1"/>
    <w:rsid w:val="00915AB5"/>
    <w:rsid w:val="009175B4"/>
    <w:rsid w:val="00917F40"/>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83591"/>
    <w:rsid w:val="00AB12C5"/>
    <w:rsid w:val="00AC1B83"/>
    <w:rsid w:val="00AD2552"/>
    <w:rsid w:val="00AF468A"/>
    <w:rsid w:val="00B03B8B"/>
    <w:rsid w:val="00B10327"/>
    <w:rsid w:val="00B158DB"/>
    <w:rsid w:val="00B3092B"/>
    <w:rsid w:val="00B40364"/>
    <w:rsid w:val="00B56A4D"/>
    <w:rsid w:val="00B604D0"/>
    <w:rsid w:val="00B77254"/>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44685"/>
    <w:rsid w:val="00D6624D"/>
    <w:rsid w:val="00D80D10"/>
    <w:rsid w:val="00D86340"/>
    <w:rsid w:val="00D86BB9"/>
    <w:rsid w:val="00D91F73"/>
    <w:rsid w:val="00D92F29"/>
    <w:rsid w:val="00DA0349"/>
    <w:rsid w:val="00DA7996"/>
    <w:rsid w:val="00DB48C9"/>
    <w:rsid w:val="00DB7063"/>
    <w:rsid w:val="00DC3E39"/>
    <w:rsid w:val="00DD197D"/>
    <w:rsid w:val="00DD2573"/>
    <w:rsid w:val="00DD3700"/>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F1491"/>
    <w:rsid w:val="00EF1DC2"/>
    <w:rsid w:val="00F05A92"/>
    <w:rsid w:val="00F07ABA"/>
    <w:rsid w:val="00F110E3"/>
    <w:rsid w:val="00F152F0"/>
    <w:rsid w:val="00F31FAF"/>
    <w:rsid w:val="00F3234E"/>
    <w:rsid w:val="00F36CB1"/>
    <w:rsid w:val="00F417EF"/>
    <w:rsid w:val="00F47752"/>
    <w:rsid w:val="00F659BD"/>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116</TotalTime>
  <Pages>13</Pages>
  <Words>3946</Words>
  <Characters>22497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26391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6</cp:revision>
  <cp:lastPrinted>2022-12-19T04:52:00Z</cp:lastPrinted>
  <dcterms:created xsi:type="dcterms:W3CDTF">2023-01-26T22:34:00Z</dcterms:created>
  <dcterms:modified xsi:type="dcterms:W3CDTF">2023-01-30T00:23:00Z</dcterms:modified>
  <cp:category/>
</cp:coreProperties>
</file>